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8E88B30" w:rsidR="00BF7F06" w:rsidRPr="00A11D21" w:rsidRDefault="00CE28CD" w:rsidP="009E4AB7">
      <w:pPr>
        <w:rPr>
          <w:rFonts w:ascii="Calibri" w:hAnsi="Calibri" w:cs="Calibri"/>
          <w:b/>
          <w:bCs/>
        </w:rPr>
      </w:pPr>
      <w:r>
        <w:rPr>
          <w:rFonts w:ascii="Calibri" w:hAnsi="Calibri" w:cs="Calibri"/>
          <w:b/>
          <w:bCs/>
        </w:rPr>
        <w:t>Do You See It</w:t>
      </w:r>
    </w:p>
    <w:p w14:paraId="156A3DE0" w14:textId="3F6B48D1" w:rsidR="007A6325" w:rsidRPr="00A11D21" w:rsidRDefault="00CE28CD" w:rsidP="009E4AB7">
      <w:pPr>
        <w:rPr>
          <w:rFonts w:ascii="Calibri" w:hAnsi="Calibri" w:cs="Calibri"/>
          <w:b/>
          <w:bCs/>
        </w:rPr>
      </w:pPr>
      <w:r>
        <w:rPr>
          <w:rFonts w:ascii="Calibri" w:hAnsi="Calibri" w:cs="Calibri"/>
          <w:b/>
          <w:bCs/>
        </w:rPr>
        <w:t>Mark 8:22-25</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14D1E2A" w14:textId="61F82EA4" w:rsidR="00CE28CD" w:rsidRPr="00CE28CD" w:rsidRDefault="00CE28CD" w:rsidP="00CE28CD">
      <w:pPr>
        <w:spacing w:line="276" w:lineRule="auto"/>
        <w:rPr>
          <w:rFonts w:ascii="Calibri" w:hAnsi="Calibri"/>
        </w:rPr>
      </w:pPr>
      <w:r w:rsidRPr="00CE28CD">
        <w:rPr>
          <w:rFonts w:ascii="Calibri" w:hAnsi="Calibri"/>
        </w:rPr>
        <w:t>A few years ago, I was serving as an associate pastor on a church staff. We had a young lady who started coming to our church. She was a college-aged girl</w:t>
      </w:r>
      <w:r w:rsidR="005C5138">
        <w:rPr>
          <w:rFonts w:ascii="Calibri" w:hAnsi="Calibri"/>
        </w:rPr>
        <w:t xml:space="preserve"> </w:t>
      </w:r>
      <w:r w:rsidRPr="00CE28CD">
        <w:rPr>
          <w:rFonts w:ascii="Calibri" w:hAnsi="Calibri"/>
        </w:rPr>
        <w:t>name</w:t>
      </w:r>
      <w:r w:rsidR="005C5138">
        <w:rPr>
          <w:rFonts w:ascii="Calibri" w:hAnsi="Calibri"/>
        </w:rPr>
        <w:t>d</w:t>
      </w:r>
      <w:r w:rsidRPr="00CE28CD">
        <w:rPr>
          <w:rFonts w:ascii="Calibri" w:hAnsi="Calibri"/>
        </w:rPr>
        <w:t xml:space="preserve"> </w:t>
      </w:r>
      <w:proofErr w:type="spellStart"/>
      <w:r w:rsidRPr="00CE28CD">
        <w:rPr>
          <w:rFonts w:ascii="Calibri" w:hAnsi="Calibri"/>
        </w:rPr>
        <w:t>Mariellen</w:t>
      </w:r>
      <w:proofErr w:type="spellEnd"/>
      <w:r w:rsidRPr="00CE28CD">
        <w:rPr>
          <w:rFonts w:ascii="Calibri" w:hAnsi="Calibri"/>
        </w:rPr>
        <w:t>. M</w:t>
      </w:r>
      <w:proofErr w:type="spellStart"/>
      <w:r w:rsidRPr="00CE28CD">
        <w:rPr>
          <w:rFonts w:ascii="Calibri" w:hAnsi="Calibri"/>
        </w:rPr>
        <w:t>ariellen</w:t>
      </w:r>
      <w:proofErr w:type="spellEnd"/>
      <w:r w:rsidRPr="00CE28CD">
        <w:rPr>
          <w:rFonts w:ascii="Calibri" w:hAnsi="Calibri"/>
        </w:rPr>
        <w:t xml:space="preserve"> was such an interesting person because she was completely blind. The city transit system would drop her off in front of the church and she would use her stick to find her way into the worship center. She was always so joyful and enthusiastic about being in God's house. </w:t>
      </w:r>
      <w:r w:rsidR="007F2877">
        <w:rPr>
          <w:rFonts w:ascii="Calibri" w:hAnsi="Calibri"/>
        </w:rPr>
        <w:t>She was j</w:t>
      </w:r>
      <w:r w:rsidRPr="00CE28CD">
        <w:rPr>
          <w:rFonts w:ascii="Calibri" w:hAnsi="Calibri"/>
        </w:rPr>
        <w:t xml:space="preserve">ust a fantastic young lady. </w:t>
      </w:r>
    </w:p>
    <w:p w14:paraId="768B0BD8" w14:textId="77777777" w:rsidR="00CE28CD" w:rsidRPr="00CE28CD" w:rsidRDefault="00CE28CD" w:rsidP="00CE28CD">
      <w:pPr>
        <w:spacing w:line="276" w:lineRule="auto"/>
        <w:rPr>
          <w:rFonts w:ascii="Calibri" w:hAnsi="Calibri"/>
        </w:rPr>
      </w:pPr>
    </w:p>
    <w:p w14:paraId="4F524E76" w14:textId="5FB0E2FA" w:rsidR="00CE28CD" w:rsidRPr="00CE28CD" w:rsidRDefault="00CE28CD" w:rsidP="00CE28CD">
      <w:pPr>
        <w:spacing w:line="276" w:lineRule="auto"/>
        <w:rPr>
          <w:rFonts w:ascii="Calibri" w:hAnsi="Calibri"/>
        </w:rPr>
      </w:pPr>
      <w:r w:rsidRPr="00CE28CD">
        <w:rPr>
          <w:rFonts w:ascii="Calibri" w:hAnsi="Calibri"/>
        </w:rPr>
        <w:t xml:space="preserve">Several months after she started coming, I noticed that she had somebody with her. She had a young man about her age and she was leading him around. She had her stick in one hand, her braille Bible in one hand, and then she had a guy. He had his arm through her arm and she was leading him around. I later discovered that this was a young man by the name of Alberto. Alberto was actually blind, deaf, and mute. My first thought was, “I'm so glad you're at church, but how in the world are you going to know what's going on at the church if you can't hear, or you can't see, or whatever?” </w:t>
      </w:r>
    </w:p>
    <w:p w14:paraId="2398DB69" w14:textId="77777777" w:rsidR="00CE28CD" w:rsidRPr="00CE28CD" w:rsidRDefault="00CE28CD" w:rsidP="00CE28CD">
      <w:pPr>
        <w:spacing w:line="276" w:lineRule="auto"/>
        <w:rPr>
          <w:rFonts w:ascii="Calibri" w:hAnsi="Calibri"/>
        </w:rPr>
      </w:pPr>
    </w:p>
    <w:p w14:paraId="3A261D1E" w14:textId="5D7B3775" w:rsidR="00CE28CD" w:rsidRPr="00CE28CD" w:rsidRDefault="00CE28CD" w:rsidP="00CE28CD">
      <w:pPr>
        <w:spacing w:line="276" w:lineRule="auto"/>
        <w:rPr>
          <w:rFonts w:ascii="Calibri" w:hAnsi="Calibri"/>
        </w:rPr>
      </w:pPr>
      <w:r w:rsidRPr="00CE28CD">
        <w:rPr>
          <w:rFonts w:ascii="Calibri" w:hAnsi="Calibri"/>
        </w:rPr>
        <w:t xml:space="preserve">Over the next few months, he started attending the church every single week. </w:t>
      </w:r>
      <w:proofErr w:type="spellStart"/>
      <w:r w:rsidRPr="00CE28CD">
        <w:rPr>
          <w:rFonts w:ascii="Calibri" w:hAnsi="Calibri"/>
        </w:rPr>
        <w:t>Mariellen</w:t>
      </w:r>
      <w:proofErr w:type="spellEnd"/>
      <w:r w:rsidRPr="00CE28CD">
        <w:rPr>
          <w:rFonts w:ascii="Calibri" w:hAnsi="Calibri"/>
        </w:rPr>
        <w:t xml:space="preserve"> would translate the sermon into his hands. She would do sign language into his palm. It was the most amazing thing that I had ever seen before. Every Sunday</w:t>
      </w:r>
      <w:r w:rsidR="007F2877">
        <w:rPr>
          <w:rFonts w:ascii="Calibri" w:hAnsi="Calibri"/>
        </w:rPr>
        <w:t xml:space="preserve"> </w:t>
      </w:r>
      <w:r w:rsidRPr="00CE28CD">
        <w:rPr>
          <w:rFonts w:ascii="Calibri" w:hAnsi="Calibri"/>
        </w:rPr>
        <w:t>he would always get to church early. He was always so excited. He would sit down on the front pews</w:t>
      </w:r>
      <w:r w:rsidR="007F2877">
        <w:rPr>
          <w:rFonts w:ascii="Calibri" w:hAnsi="Calibri"/>
        </w:rPr>
        <w:t>. S</w:t>
      </w:r>
      <w:r w:rsidRPr="00CE28CD">
        <w:rPr>
          <w:rFonts w:ascii="Calibri" w:hAnsi="Calibri"/>
        </w:rPr>
        <w:t xml:space="preserve">omebody would show him a place to sit. He was just basically glad to be there and couldn't really </w:t>
      </w:r>
      <w:r w:rsidR="005C5138">
        <w:rPr>
          <w:rFonts w:ascii="Calibri" w:hAnsi="Calibri"/>
        </w:rPr>
        <w:t xml:space="preserve">go far unless someone </w:t>
      </w:r>
      <w:r w:rsidRPr="00CE28CD">
        <w:rPr>
          <w:rFonts w:ascii="Calibri" w:hAnsi="Calibri"/>
        </w:rPr>
        <w:t xml:space="preserve">helped him. But I would always go over and pat him on the shoulder and say hello to him. He would grab my </w:t>
      </w:r>
      <w:r w:rsidR="007F2877">
        <w:rPr>
          <w:rFonts w:ascii="Calibri" w:hAnsi="Calibri"/>
        </w:rPr>
        <w:t xml:space="preserve">arm, </w:t>
      </w:r>
      <w:r w:rsidRPr="00CE28CD">
        <w:rPr>
          <w:rFonts w:ascii="Calibri" w:hAnsi="Calibri"/>
        </w:rPr>
        <w:t xml:space="preserve">feel for my college ring that I used to wear all the time, and he would know that was me. Then he would sign to </w:t>
      </w:r>
      <w:proofErr w:type="spellStart"/>
      <w:r w:rsidRPr="00CE28CD">
        <w:rPr>
          <w:rFonts w:ascii="Calibri" w:hAnsi="Calibri"/>
        </w:rPr>
        <w:t>Mariellen</w:t>
      </w:r>
      <w:proofErr w:type="spellEnd"/>
      <w:r w:rsidRPr="00CE28CD">
        <w:rPr>
          <w:rFonts w:ascii="Calibri" w:hAnsi="Calibri"/>
        </w:rPr>
        <w:t xml:space="preserve">, “That's Pastor Ryan,” and they would sign and he would get it straight. He had a little sign for all his friends in the church. Gena’s sign was kitty cat. I don't know how she became the kitty cat. But he would sign kitty cat. I don't know what my sign was. </w:t>
      </w:r>
    </w:p>
    <w:p w14:paraId="6337D6CC" w14:textId="77777777" w:rsidR="00CE28CD" w:rsidRPr="00CE28CD" w:rsidRDefault="00CE28CD" w:rsidP="00CE28CD">
      <w:pPr>
        <w:spacing w:line="276" w:lineRule="auto"/>
        <w:rPr>
          <w:rFonts w:ascii="Calibri" w:hAnsi="Calibri"/>
        </w:rPr>
      </w:pPr>
    </w:p>
    <w:p w14:paraId="70383436" w14:textId="5B10D449" w:rsidR="00CE28CD" w:rsidRPr="00CE28CD" w:rsidRDefault="007F2877" w:rsidP="00CE28CD">
      <w:pPr>
        <w:spacing w:line="276" w:lineRule="auto"/>
        <w:rPr>
          <w:rFonts w:ascii="Calibri" w:hAnsi="Calibri"/>
        </w:rPr>
      </w:pPr>
      <w:r>
        <w:rPr>
          <w:rFonts w:ascii="Calibri" w:hAnsi="Calibri"/>
        </w:rPr>
        <w:t>O</w:t>
      </w:r>
      <w:r w:rsidR="00CE28CD" w:rsidRPr="00CE28CD">
        <w:rPr>
          <w:rFonts w:ascii="Calibri" w:hAnsi="Calibri"/>
        </w:rPr>
        <w:t xml:space="preserve">ver the period of </w:t>
      </w:r>
      <w:r>
        <w:rPr>
          <w:rFonts w:ascii="Calibri" w:hAnsi="Calibri"/>
        </w:rPr>
        <w:t xml:space="preserve">Alberto </w:t>
      </w:r>
      <w:r w:rsidR="00CE28CD" w:rsidRPr="00CE28CD">
        <w:rPr>
          <w:rFonts w:ascii="Calibri" w:hAnsi="Calibri"/>
        </w:rPr>
        <w:t>coming to the church</w:t>
      </w:r>
      <w:r>
        <w:rPr>
          <w:rFonts w:ascii="Calibri" w:hAnsi="Calibri"/>
        </w:rPr>
        <w:t>, he</w:t>
      </w:r>
      <w:r w:rsidR="00CE28CD" w:rsidRPr="00CE28CD">
        <w:rPr>
          <w:rFonts w:ascii="Calibri" w:hAnsi="Calibri"/>
        </w:rPr>
        <w:t xml:space="preserve"> decided to commit his life to Christ. This was just so exciting. He wanted to be baptized. </w:t>
      </w:r>
      <w:proofErr w:type="spellStart"/>
      <w:r w:rsidR="00CE28CD" w:rsidRPr="00CE28CD">
        <w:rPr>
          <w:rFonts w:ascii="Calibri" w:hAnsi="Calibri"/>
        </w:rPr>
        <w:t>Mariellen</w:t>
      </w:r>
      <w:proofErr w:type="spellEnd"/>
      <w:r w:rsidR="00CE28CD" w:rsidRPr="00CE28CD">
        <w:rPr>
          <w:rFonts w:ascii="Calibri" w:hAnsi="Calibri"/>
        </w:rPr>
        <w:t xml:space="preserve"> said, “Pastor, can we baptize Alberto next week?” I was like, “You bet.”</w:t>
      </w:r>
    </w:p>
    <w:p w14:paraId="3737EF3B" w14:textId="77777777" w:rsidR="00CE28CD" w:rsidRPr="00CE28CD" w:rsidRDefault="00CE28CD" w:rsidP="00CE28CD">
      <w:pPr>
        <w:spacing w:line="276" w:lineRule="auto"/>
        <w:rPr>
          <w:rFonts w:ascii="Calibri" w:hAnsi="Calibri"/>
        </w:rPr>
      </w:pPr>
    </w:p>
    <w:p w14:paraId="77E18EC2" w14:textId="1B1EAEE6" w:rsidR="00CE28CD" w:rsidRPr="00CE28CD" w:rsidRDefault="00CE28CD" w:rsidP="00CE28CD">
      <w:pPr>
        <w:spacing w:line="276" w:lineRule="auto"/>
        <w:rPr>
          <w:rFonts w:ascii="Calibri" w:hAnsi="Calibri"/>
        </w:rPr>
      </w:pPr>
      <w:r w:rsidRPr="00CE28CD">
        <w:rPr>
          <w:rFonts w:ascii="Calibri" w:hAnsi="Calibri"/>
        </w:rPr>
        <w:t>Alberto showed up an hour early for church</w:t>
      </w:r>
      <w:r w:rsidR="007F2877">
        <w:rPr>
          <w:rFonts w:ascii="Calibri" w:hAnsi="Calibri"/>
        </w:rPr>
        <w:t xml:space="preserve"> </w:t>
      </w:r>
      <w:r w:rsidRPr="00CE28CD">
        <w:rPr>
          <w:rFonts w:ascii="Calibri" w:hAnsi="Calibri"/>
        </w:rPr>
        <w:t>the Sunday he was to be baptized</w:t>
      </w:r>
      <w:r w:rsidR="007F2877">
        <w:rPr>
          <w:rFonts w:ascii="Calibri" w:hAnsi="Calibri"/>
        </w:rPr>
        <w:t>, which was a blessing</w:t>
      </w:r>
      <w:r w:rsidRPr="00CE28CD">
        <w:rPr>
          <w:rFonts w:ascii="Calibri" w:hAnsi="Calibri"/>
        </w:rPr>
        <w:t xml:space="preserve">. I realized we forgot to fill the baptistry with water. We had one of those big tanks in the church, which takes hours to fill up. It’s a big monster bathtub. I told the guys, “Go turn all </w:t>
      </w:r>
      <w:r w:rsidRPr="00CE28CD">
        <w:rPr>
          <w:rFonts w:ascii="Calibri" w:hAnsi="Calibri"/>
        </w:rPr>
        <w:lastRenderedPageBreak/>
        <w:t xml:space="preserve">the spigots on full blast. Let’s see how much water we can get in there.” I didn't want to upset Alberto, tell him he couldn't be baptized because we didn't have water. </w:t>
      </w:r>
    </w:p>
    <w:p w14:paraId="232EB0FF" w14:textId="77777777" w:rsidR="00CE28CD" w:rsidRPr="00CE28CD" w:rsidRDefault="00CE28CD" w:rsidP="00CE28CD">
      <w:pPr>
        <w:spacing w:line="276" w:lineRule="auto"/>
        <w:rPr>
          <w:rFonts w:ascii="Calibri" w:hAnsi="Calibri"/>
        </w:rPr>
      </w:pPr>
    </w:p>
    <w:p w14:paraId="5148FEAD" w14:textId="6A4C35C2" w:rsidR="00CE28CD" w:rsidRPr="00CE28CD" w:rsidRDefault="00CE28CD" w:rsidP="00CE28CD">
      <w:pPr>
        <w:spacing w:line="276" w:lineRule="auto"/>
        <w:rPr>
          <w:rFonts w:ascii="Calibri" w:hAnsi="Calibri"/>
        </w:rPr>
      </w:pPr>
      <w:r w:rsidRPr="00CE28CD">
        <w:rPr>
          <w:rFonts w:ascii="Calibri" w:hAnsi="Calibri"/>
        </w:rPr>
        <w:t xml:space="preserve">Right before the worship experience was to start, they said, “Pastor, we've got about six inches of water in the tank. Is that enough to baptize Alberto?” I thought to myself, “If you're blind, you've never even seen a baptism, so you don't know that the whole tank is </w:t>
      </w:r>
      <w:r w:rsidR="005C5138">
        <w:rPr>
          <w:rFonts w:ascii="Calibri" w:hAnsi="Calibri"/>
        </w:rPr>
        <w:t xml:space="preserve">usually </w:t>
      </w:r>
      <w:r w:rsidRPr="00CE28CD">
        <w:rPr>
          <w:rFonts w:ascii="Calibri" w:hAnsi="Calibri"/>
        </w:rPr>
        <w:t xml:space="preserve">full. I was like, “Yeah, absolutely. We can get him all the way under. We'll just have him sit on his bottom and then tip him back.” Alberto never knew we didn't have water in the baptistry. But we got him baptized that day. Alberto was so excited to follow Jesus, so excited to start serving the Lord, and to walk with God. He did so in his own unique way. </w:t>
      </w:r>
    </w:p>
    <w:p w14:paraId="785F1D18" w14:textId="77777777" w:rsidR="00CE28CD" w:rsidRPr="00CE28CD" w:rsidRDefault="00CE28CD" w:rsidP="00CE28CD">
      <w:pPr>
        <w:spacing w:line="276" w:lineRule="auto"/>
        <w:rPr>
          <w:rFonts w:ascii="Calibri" w:hAnsi="Calibri"/>
        </w:rPr>
      </w:pPr>
    </w:p>
    <w:p w14:paraId="73EC1149" w14:textId="65613A52" w:rsidR="00CE28CD" w:rsidRPr="00CE28CD" w:rsidRDefault="007F2877" w:rsidP="00CE28CD">
      <w:pPr>
        <w:spacing w:line="276" w:lineRule="auto"/>
        <w:rPr>
          <w:rFonts w:ascii="Calibri" w:hAnsi="Calibri"/>
        </w:rPr>
      </w:pPr>
      <w:r>
        <w:rPr>
          <w:rFonts w:ascii="Calibri" w:hAnsi="Calibri"/>
        </w:rPr>
        <w:t>A</w:t>
      </w:r>
      <w:r w:rsidR="00CE28CD" w:rsidRPr="00CE28CD">
        <w:rPr>
          <w:rFonts w:ascii="Calibri" w:hAnsi="Calibri"/>
        </w:rPr>
        <w:t xml:space="preserve">s I think about that experience, I realize and </w:t>
      </w:r>
      <w:r>
        <w:rPr>
          <w:rFonts w:ascii="Calibri" w:hAnsi="Calibri"/>
        </w:rPr>
        <w:t>recognize</w:t>
      </w:r>
      <w:r w:rsidR="00CE28CD" w:rsidRPr="00CE28CD">
        <w:rPr>
          <w:rFonts w:ascii="Calibri" w:hAnsi="Calibri"/>
        </w:rPr>
        <w:t xml:space="preserve"> that </w:t>
      </w:r>
      <w:proofErr w:type="spellStart"/>
      <w:r w:rsidR="00CE28CD" w:rsidRPr="00CE28CD">
        <w:rPr>
          <w:rFonts w:ascii="Calibri" w:hAnsi="Calibri"/>
        </w:rPr>
        <w:t>Mariellen</w:t>
      </w:r>
      <w:proofErr w:type="spellEnd"/>
      <w:r w:rsidR="00CE28CD" w:rsidRPr="00CE28CD">
        <w:rPr>
          <w:rFonts w:ascii="Calibri" w:hAnsi="Calibri"/>
        </w:rPr>
        <w:t xml:space="preserve">, though she was blind, when it came to reaching friends, she saw something that a lot of people have never seen. She saw the ability and the capacity to see people's lives changed by the power of Jesus Christ. In many regards, her eyes had been opened. </w:t>
      </w:r>
    </w:p>
    <w:p w14:paraId="42600931" w14:textId="77777777" w:rsidR="00CE28CD" w:rsidRPr="00CE28CD" w:rsidRDefault="00CE28CD" w:rsidP="00CE28CD">
      <w:pPr>
        <w:spacing w:line="276" w:lineRule="auto"/>
        <w:rPr>
          <w:rFonts w:ascii="Calibri" w:hAnsi="Calibri"/>
        </w:rPr>
      </w:pPr>
    </w:p>
    <w:p w14:paraId="794D7763" w14:textId="77777777" w:rsidR="00CE28CD" w:rsidRPr="00CE28CD" w:rsidRDefault="00CE28CD" w:rsidP="00CE28CD">
      <w:pPr>
        <w:spacing w:line="276" w:lineRule="auto"/>
        <w:rPr>
          <w:rFonts w:ascii="Calibri" w:hAnsi="Calibri"/>
        </w:rPr>
      </w:pPr>
      <w:r w:rsidRPr="00CE28CD">
        <w:rPr>
          <w:rFonts w:ascii="Calibri" w:hAnsi="Calibri"/>
        </w:rPr>
        <w:t xml:space="preserve">My prayer for our church is that God would open our eyes that we would see the people who are hurting and struggling around us, and that God would use our life to make a difference in the lives of so many other people. </w:t>
      </w:r>
    </w:p>
    <w:p w14:paraId="2BEA01F5" w14:textId="77777777" w:rsidR="00CE28CD" w:rsidRPr="00CE28CD" w:rsidRDefault="00CE28CD" w:rsidP="00CE28CD">
      <w:pPr>
        <w:spacing w:line="276" w:lineRule="auto"/>
        <w:rPr>
          <w:rFonts w:ascii="Calibri" w:hAnsi="Calibri"/>
        </w:rPr>
      </w:pPr>
    </w:p>
    <w:p w14:paraId="4B59EA8C" w14:textId="77777777" w:rsidR="00CE28CD" w:rsidRPr="00CE28CD" w:rsidRDefault="00CE28CD" w:rsidP="00CE28CD">
      <w:pPr>
        <w:spacing w:line="276" w:lineRule="auto"/>
        <w:rPr>
          <w:rFonts w:ascii="Calibri" w:hAnsi="Calibri"/>
        </w:rPr>
      </w:pPr>
      <w:r w:rsidRPr="00CE28CD">
        <w:rPr>
          <w:rFonts w:ascii="Calibri" w:hAnsi="Calibri"/>
        </w:rPr>
        <w:t xml:space="preserve">That's exactly what was going on in Mark 8. In Mark 8, some friends have an acquaintance, a friend who is in great need. He's blind. They bring this blind man to Jesus. </w:t>
      </w:r>
    </w:p>
    <w:p w14:paraId="5387CED4" w14:textId="77777777" w:rsidR="00CE28CD" w:rsidRPr="00CE28CD" w:rsidRDefault="00CE28CD" w:rsidP="00CE28CD">
      <w:pPr>
        <w:spacing w:line="276" w:lineRule="auto"/>
        <w:rPr>
          <w:rFonts w:ascii="Calibri" w:hAnsi="Calibri"/>
        </w:rPr>
      </w:pPr>
    </w:p>
    <w:p w14:paraId="1C169048" w14:textId="77777777" w:rsidR="00CE28CD" w:rsidRPr="00CE28CD" w:rsidRDefault="00CE28CD" w:rsidP="00CE28CD">
      <w:pPr>
        <w:spacing w:line="276" w:lineRule="auto"/>
        <w:rPr>
          <w:rFonts w:ascii="Calibri" w:hAnsi="Calibri"/>
        </w:rPr>
      </w:pPr>
      <w:r w:rsidRPr="00CE28CD">
        <w:rPr>
          <w:rFonts w:ascii="Calibri" w:hAnsi="Calibri"/>
        </w:rPr>
        <w:t xml:space="preserve">“When they arrived at Bethsaida…” (Mark 8:22). </w:t>
      </w:r>
    </w:p>
    <w:p w14:paraId="28A9D7E6" w14:textId="77777777" w:rsidR="00CE28CD" w:rsidRPr="00CE28CD" w:rsidRDefault="00CE28CD" w:rsidP="00CE28CD">
      <w:pPr>
        <w:spacing w:line="276" w:lineRule="auto"/>
        <w:rPr>
          <w:rFonts w:ascii="Calibri" w:hAnsi="Calibri"/>
        </w:rPr>
      </w:pPr>
    </w:p>
    <w:p w14:paraId="16CC5FCF" w14:textId="54081293" w:rsidR="00CE28CD" w:rsidRPr="00CE28CD" w:rsidRDefault="00CE28CD" w:rsidP="00CE28CD">
      <w:pPr>
        <w:spacing w:line="276" w:lineRule="auto"/>
        <w:rPr>
          <w:rFonts w:ascii="Calibri" w:hAnsi="Calibri"/>
        </w:rPr>
      </w:pPr>
      <w:r w:rsidRPr="00CE28CD">
        <w:rPr>
          <w:rFonts w:ascii="Calibri" w:hAnsi="Calibri"/>
        </w:rPr>
        <w:t>Bethsaida was a little fishing village off the Sea of Galilee. Jesus performed some of His most amazing miracles there, but the people didn’t believe. Jesus was always so irritated with the people of Bethsaida because they saw these dramatic miraculous occurrences</w:t>
      </w:r>
      <w:r w:rsidR="007F2877">
        <w:rPr>
          <w:rFonts w:ascii="Calibri" w:hAnsi="Calibri"/>
        </w:rPr>
        <w:t>,</w:t>
      </w:r>
      <w:r w:rsidRPr="00CE28CD">
        <w:rPr>
          <w:rFonts w:ascii="Calibri" w:hAnsi="Calibri"/>
        </w:rPr>
        <w:t xml:space="preserve"> yet most of the people didn’t want anything to do with Jesus. It was one of three towns that was cursed by Jesus in the gospel accounts. It was a place that was a hard place. It was a place that people didn’t believe much. It was a place where it was unusual for people’s lives to be transformed and to see God work. </w:t>
      </w:r>
      <w:r w:rsidR="007F2877">
        <w:rPr>
          <w:rFonts w:ascii="Calibri" w:hAnsi="Calibri"/>
        </w:rPr>
        <w:t>It was</w:t>
      </w:r>
      <w:r w:rsidRPr="00CE28CD">
        <w:rPr>
          <w:rFonts w:ascii="Calibri" w:hAnsi="Calibri"/>
        </w:rPr>
        <w:t xml:space="preserve"> kind of like the city we live in today. We live in a hard place. But it is also true that sometimes it’s in the hardest places that God does His greatest work. Despite all the unbelief there in Bethsaida, Jesus is about to do something amazing.</w:t>
      </w:r>
      <w:r w:rsidRPr="00CE28CD">
        <w:rPr>
          <w:rFonts w:ascii="Calibri" w:hAnsi="Calibri"/>
          <w:i/>
          <w:iCs/>
        </w:rPr>
        <w:t xml:space="preserve"> </w:t>
      </w:r>
    </w:p>
    <w:p w14:paraId="39844617" w14:textId="77777777" w:rsidR="00CE28CD" w:rsidRPr="00CE28CD" w:rsidRDefault="00CE28CD" w:rsidP="00CE28CD">
      <w:pPr>
        <w:spacing w:line="276" w:lineRule="auto"/>
        <w:rPr>
          <w:rFonts w:ascii="Calibri" w:hAnsi="Calibri"/>
          <w:i/>
          <w:iCs/>
        </w:rPr>
      </w:pPr>
    </w:p>
    <w:p w14:paraId="2281BB8C" w14:textId="77777777" w:rsidR="00CE28CD" w:rsidRPr="00CE28CD" w:rsidRDefault="00CE28CD" w:rsidP="00CE28CD">
      <w:pPr>
        <w:spacing w:line="276" w:lineRule="auto"/>
        <w:rPr>
          <w:rFonts w:ascii="Calibri" w:hAnsi="Calibri"/>
        </w:rPr>
      </w:pPr>
      <w:r w:rsidRPr="00CE28CD">
        <w:rPr>
          <w:rFonts w:ascii="Calibri" w:hAnsi="Calibri"/>
        </w:rPr>
        <w:t>“When they arrived at Bethsaida, some people brought a blind man to Jesus, and they begged him to touch the man and heal him. </w:t>
      </w:r>
      <w:r w:rsidRPr="00CE28CD">
        <w:rPr>
          <w:rFonts w:ascii="Calibri" w:hAnsi="Calibri"/>
          <w:b/>
          <w:bCs/>
          <w:vertAlign w:val="superscript"/>
        </w:rPr>
        <w:t> </w:t>
      </w:r>
      <w:r w:rsidRPr="00CE28CD">
        <w:rPr>
          <w:rFonts w:ascii="Calibri" w:hAnsi="Calibri"/>
        </w:rPr>
        <w:t xml:space="preserve">Jesus took the blind man by the hand and led him out of </w:t>
      </w:r>
      <w:r w:rsidRPr="00CE28CD">
        <w:rPr>
          <w:rFonts w:ascii="Calibri" w:hAnsi="Calibri"/>
        </w:rPr>
        <w:lastRenderedPageBreak/>
        <w:t>the village. Then, spitting on the man’s eyes, he laid his hands on him and asked, ‘Can you see anything now?’ The man looked around. ‘Yes,’ he said, ‘I see people, but I can’t see them very clearly. They look like trees walking around.’</w:t>
      </w:r>
      <w:r w:rsidRPr="00CE28CD">
        <w:rPr>
          <w:rFonts w:ascii="Calibri" w:hAnsi="Calibri"/>
          <w:b/>
          <w:bCs/>
          <w:vertAlign w:val="superscript"/>
        </w:rPr>
        <w:t> </w:t>
      </w:r>
      <w:r w:rsidRPr="00CE28CD">
        <w:rPr>
          <w:rFonts w:ascii="Calibri" w:hAnsi="Calibri"/>
        </w:rPr>
        <w:t>Then Jesus placed his hands on the man’s eyes again, and his eyes were opened. His sight was completely restored, and he could see everything clearly” (Mark 8:22-25).</w:t>
      </w:r>
    </w:p>
    <w:p w14:paraId="66049F82" w14:textId="77777777" w:rsidR="00CE28CD" w:rsidRPr="00CE28CD" w:rsidRDefault="00CE28CD" w:rsidP="00CE28CD">
      <w:pPr>
        <w:spacing w:line="276" w:lineRule="auto"/>
        <w:rPr>
          <w:rFonts w:ascii="Calibri" w:hAnsi="Calibri"/>
        </w:rPr>
      </w:pPr>
    </w:p>
    <w:p w14:paraId="5A681A2A" w14:textId="77777777" w:rsidR="00CE28CD" w:rsidRPr="00CE28CD" w:rsidRDefault="00CE28CD" w:rsidP="00CE28CD">
      <w:pPr>
        <w:spacing w:line="276" w:lineRule="auto"/>
        <w:rPr>
          <w:rFonts w:ascii="Calibri" w:hAnsi="Calibri"/>
        </w:rPr>
      </w:pPr>
      <w:r w:rsidRPr="00CE28CD">
        <w:rPr>
          <w:rFonts w:ascii="Calibri" w:hAnsi="Calibri"/>
        </w:rPr>
        <w:t xml:space="preserve">This man who was blind now could see. </w:t>
      </w:r>
    </w:p>
    <w:p w14:paraId="66C09239" w14:textId="77777777" w:rsidR="00CE28CD" w:rsidRPr="00CE28CD" w:rsidRDefault="00CE28CD" w:rsidP="00CE28CD">
      <w:pPr>
        <w:spacing w:line="276" w:lineRule="auto"/>
        <w:rPr>
          <w:rFonts w:ascii="Calibri" w:hAnsi="Calibri"/>
        </w:rPr>
      </w:pPr>
    </w:p>
    <w:p w14:paraId="04B6942A" w14:textId="77777777" w:rsidR="00CE28CD" w:rsidRPr="00CE28CD" w:rsidRDefault="00CE28CD" w:rsidP="00CE28CD">
      <w:pPr>
        <w:spacing w:line="276" w:lineRule="auto"/>
        <w:rPr>
          <w:rFonts w:ascii="Calibri" w:hAnsi="Calibri"/>
        </w:rPr>
      </w:pPr>
      <w:r w:rsidRPr="00CE28CD">
        <w:rPr>
          <w:rFonts w:ascii="Calibri" w:hAnsi="Calibri"/>
        </w:rPr>
        <w:t xml:space="preserve">Church, I want to talk to you today about how we can help open the blind eyes of so many people in our community. If we're going to be people that live on purpose with God, we've got to be about helping people find their sight, find their vision. </w:t>
      </w:r>
    </w:p>
    <w:p w14:paraId="6B5EC19B" w14:textId="77777777" w:rsidR="00CE28CD" w:rsidRPr="00CE28CD" w:rsidRDefault="00CE28CD" w:rsidP="00CE28CD">
      <w:pPr>
        <w:spacing w:line="276" w:lineRule="auto"/>
        <w:rPr>
          <w:rFonts w:ascii="Calibri" w:hAnsi="Calibri"/>
        </w:rPr>
      </w:pPr>
    </w:p>
    <w:p w14:paraId="2D3659E9" w14:textId="7DA85E07" w:rsidR="00CE28CD" w:rsidRPr="00CE28CD" w:rsidRDefault="00CE28CD" w:rsidP="00CE28CD">
      <w:pPr>
        <w:spacing w:line="276" w:lineRule="auto"/>
        <w:rPr>
          <w:rFonts w:ascii="Calibri" w:hAnsi="Calibri"/>
        </w:rPr>
      </w:pPr>
      <w:r w:rsidRPr="00CE28CD">
        <w:rPr>
          <w:rFonts w:ascii="Calibri" w:hAnsi="Calibri"/>
        </w:rPr>
        <w:t>Did you know many problems are because people don't have a vision of what God wants for their lives? Marriages are struggling because we don't have the vision for what God wants between a husband and a wife. Families are struggling because we don't have the vision of what God wants to do. We're hopeless</w:t>
      </w:r>
      <w:r w:rsidR="00420C1C">
        <w:rPr>
          <w:rFonts w:ascii="Calibri" w:hAnsi="Calibri"/>
        </w:rPr>
        <w:t>,</w:t>
      </w:r>
      <w:r w:rsidRPr="00CE28CD">
        <w:rPr>
          <w:rFonts w:ascii="Calibri" w:hAnsi="Calibri"/>
        </w:rPr>
        <w:t xml:space="preserve"> depressed</w:t>
      </w:r>
      <w:r w:rsidR="00420C1C">
        <w:rPr>
          <w:rFonts w:ascii="Calibri" w:hAnsi="Calibri"/>
        </w:rPr>
        <w:t>,</w:t>
      </w:r>
      <w:r w:rsidRPr="00CE28CD">
        <w:rPr>
          <w:rFonts w:ascii="Calibri" w:hAnsi="Calibri"/>
        </w:rPr>
        <w:t xml:space="preserve"> and discouraged because we don't have the vision of what God is leading us to do and where God is taking us. </w:t>
      </w:r>
    </w:p>
    <w:p w14:paraId="19240A33" w14:textId="77777777" w:rsidR="00CE28CD" w:rsidRPr="00CE28CD" w:rsidRDefault="00CE28CD" w:rsidP="00CE28CD">
      <w:pPr>
        <w:spacing w:line="276" w:lineRule="auto"/>
        <w:rPr>
          <w:rFonts w:ascii="Calibri" w:hAnsi="Calibri"/>
        </w:rPr>
      </w:pPr>
    </w:p>
    <w:p w14:paraId="16A8161B" w14:textId="77777777" w:rsidR="00CE28CD" w:rsidRPr="00CE28CD" w:rsidRDefault="00CE28CD" w:rsidP="00CE28CD">
      <w:pPr>
        <w:spacing w:line="276" w:lineRule="auto"/>
        <w:rPr>
          <w:rFonts w:ascii="Calibri" w:hAnsi="Calibri"/>
        </w:rPr>
      </w:pPr>
      <w:r w:rsidRPr="00CE28CD">
        <w:rPr>
          <w:rFonts w:ascii="Calibri" w:hAnsi="Calibri"/>
        </w:rPr>
        <w:t xml:space="preserve">We've got to be about opening those blind eyes. </w:t>
      </w:r>
    </w:p>
    <w:p w14:paraId="4964B98A" w14:textId="77777777" w:rsidR="00CE28CD" w:rsidRPr="00CE28CD" w:rsidRDefault="00CE28CD" w:rsidP="00CE28CD">
      <w:pPr>
        <w:spacing w:line="276" w:lineRule="auto"/>
        <w:rPr>
          <w:rFonts w:ascii="Calibri" w:hAnsi="Calibri"/>
        </w:rPr>
      </w:pPr>
    </w:p>
    <w:p w14:paraId="382EB1A9" w14:textId="77777777" w:rsidR="00CE28CD" w:rsidRPr="00CE28CD" w:rsidRDefault="00CE28CD" w:rsidP="00CE28CD">
      <w:pPr>
        <w:spacing w:line="276" w:lineRule="auto"/>
        <w:rPr>
          <w:rFonts w:ascii="Calibri" w:hAnsi="Calibri"/>
          <w:b/>
          <w:bCs/>
        </w:rPr>
      </w:pPr>
      <w:r w:rsidRPr="00CE28CD">
        <w:rPr>
          <w:rFonts w:ascii="Calibri" w:hAnsi="Calibri"/>
          <w:b/>
          <w:bCs/>
        </w:rPr>
        <w:t>1. Bringing</w:t>
      </w:r>
    </w:p>
    <w:p w14:paraId="726261A8" w14:textId="77777777" w:rsidR="00CE28CD" w:rsidRPr="00CE28CD" w:rsidRDefault="00CE28CD" w:rsidP="00CE28CD">
      <w:pPr>
        <w:spacing w:line="276" w:lineRule="auto"/>
        <w:rPr>
          <w:rFonts w:ascii="Calibri" w:hAnsi="Calibri"/>
        </w:rPr>
      </w:pPr>
    </w:p>
    <w:p w14:paraId="43494BE3" w14:textId="77777777" w:rsidR="00CE28CD" w:rsidRPr="00CE28CD" w:rsidRDefault="00CE28CD" w:rsidP="00CE28CD">
      <w:pPr>
        <w:spacing w:line="276" w:lineRule="auto"/>
        <w:rPr>
          <w:rFonts w:ascii="Calibri" w:hAnsi="Calibri"/>
        </w:rPr>
      </w:pPr>
      <w:r w:rsidRPr="00CE28CD">
        <w:rPr>
          <w:rFonts w:ascii="Calibri" w:hAnsi="Calibri"/>
        </w:rPr>
        <w:t>This group of people were bringing their friend to Jesus.</w:t>
      </w:r>
    </w:p>
    <w:p w14:paraId="6DF125FE" w14:textId="77777777" w:rsidR="00CE28CD" w:rsidRPr="00CE28CD" w:rsidRDefault="00CE28CD" w:rsidP="00CE28CD">
      <w:pPr>
        <w:spacing w:line="276" w:lineRule="auto"/>
        <w:rPr>
          <w:rFonts w:ascii="Calibri" w:hAnsi="Calibri"/>
        </w:rPr>
      </w:pPr>
    </w:p>
    <w:p w14:paraId="574B7C01" w14:textId="1BD69CF3" w:rsidR="00CE28CD" w:rsidRPr="00CE28CD" w:rsidRDefault="00CE28CD" w:rsidP="00CE28CD">
      <w:pPr>
        <w:spacing w:line="276" w:lineRule="auto"/>
        <w:rPr>
          <w:rFonts w:ascii="Calibri" w:hAnsi="Calibri"/>
        </w:rPr>
      </w:pPr>
      <w:r w:rsidRPr="00CE28CD">
        <w:rPr>
          <w:rFonts w:ascii="Calibri" w:hAnsi="Calibri"/>
        </w:rPr>
        <w:t>One of the greatest things that you can do to help open blind eyes is to bring people to Christ and to bring people to Edge Church. God wants us to be a bringing people. We have a little saying around here, “Who you bring, you bless.” Because we believe that when people hear God's word, when people are in the presence of the Holy Spirit, lives are changed and eyes are opened. We bless people when we bring people. We don't torture people</w:t>
      </w:r>
      <w:r w:rsidR="00420C1C">
        <w:rPr>
          <w:rFonts w:ascii="Calibri" w:hAnsi="Calibri"/>
        </w:rPr>
        <w:t>. W</w:t>
      </w:r>
      <w:r w:rsidRPr="00CE28CD">
        <w:rPr>
          <w:rFonts w:ascii="Calibri" w:hAnsi="Calibri"/>
        </w:rPr>
        <w:t>e bless people when they come to the house of God. Is that what we do? We bring them.</w:t>
      </w:r>
    </w:p>
    <w:p w14:paraId="05E12096" w14:textId="77777777" w:rsidR="00CE28CD" w:rsidRPr="00CE28CD" w:rsidRDefault="00CE28CD" w:rsidP="00CE28CD">
      <w:pPr>
        <w:spacing w:line="276" w:lineRule="auto"/>
        <w:rPr>
          <w:rFonts w:ascii="Calibri" w:hAnsi="Calibri"/>
        </w:rPr>
      </w:pPr>
    </w:p>
    <w:p w14:paraId="28ABD563" w14:textId="77777777" w:rsidR="00CE28CD" w:rsidRPr="00CE28CD" w:rsidRDefault="00CE28CD" w:rsidP="00CE28CD">
      <w:pPr>
        <w:spacing w:line="276" w:lineRule="auto"/>
        <w:rPr>
          <w:rFonts w:ascii="Calibri" w:hAnsi="Calibri"/>
        </w:rPr>
      </w:pPr>
      <w:r w:rsidRPr="00CE28CD">
        <w:rPr>
          <w:rFonts w:ascii="Calibri" w:hAnsi="Calibri"/>
        </w:rPr>
        <w:t>“When they arrived at Bethsaida, some people brought a blind man to Jesus, and they begged him to touch the man and heal him” (Mark 8:22).</w:t>
      </w:r>
    </w:p>
    <w:p w14:paraId="632607F6" w14:textId="77777777" w:rsidR="00CE28CD" w:rsidRPr="00CE28CD" w:rsidRDefault="00CE28CD" w:rsidP="00CE28CD">
      <w:pPr>
        <w:spacing w:line="276" w:lineRule="auto"/>
        <w:rPr>
          <w:rFonts w:ascii="Calibri" w:hAnsi="Calibri"/>
        </w:rPr>
      </w:pPr>
    </w:p>
    <w:p w14:paraId="450C4FC5" w14:textId="4D678F9C" w:rsidR="00CE28CD" w:rsidRPr="00CE28CD" w:rsidRDefault="00CE28CD" w:rsidP="00CE28CD">
      <w:pPr>
        <w:spacing w:line="276" w:lineRule="auto"/>
        <w:rPr>
          <w:rFonts w:ascii="Calibri" w:hAnsi="Calibri"/>
        </w:rPr>
      </w:pPr>
      <w:r w:rsidRPr="00CE28CD">
        <w:rPr>
          <w:rFonts w:ascii="Calibri" w:hAnsi="Calibri"/>
        </w:rPr>
        <w:t>Notice it says</w:t>
      </w:r>
      <w:r w:rsidR="00420C1C">
        <w:rPr>
          <w:rFonts w:ascii="Calibri" w:hAnsi="Calibri"/>
        </w:rPr>
        <w:t>,</w:t>
      </w:r>
      <w:r w:rsidRPr="00CE28CD">
        <w:rPr>
          <w:rFonts w:ascii="Calibri" w:hAnsi="Calibri"/>
        </w:rPr>
        <w:t xml:space="preserve"> </w:t>
      </w:r>
      <w:r w:rsidR="00420C1C">
        <w:rPr>
          <w:rFonts w:ascii="Calibri" w:hAnsi="Calibri"/>
        </w:rPr>
        <w:t>“</w:t>
      </w:r>
      <w:r w:rsidRPr="00CE28CD">
        <w:rPr>
          <w:rFonts w:ascii="Calibri" w:hAnsi="Calibri"/>
        </w:rPr>
        <w:t>some people.</w:t>
      </w:r>
      <w:r w:rsidR="00420C1C">
        <w:rPr>
          <w:rFonts w:ascii="Calibri" w:hAnsi="Calibri"/>
        </w:rPr>
        <w:t>”</w:t>
      </w:r>
      <w:r w:rsidRPr="00CE28CD">
        <w:rPr>
          <w:rFonts w:ascii="Calibri" w:hAnsi="Calibri"/>
        </w:rPr>
        <w:t xml:space="preserve"> Did you know sometimes it takes a lot of people or a group of people to help open people's blind eyes? Sometimes it’s not just one. When you bring friends to Edge Church, and they meet other folks, and get involved in a group, and they start serving, </w:t>
      </w:r>
      <w:r w:rsidRPr="00CE28CD">
        <w:rPr>
          <w:rFonts w:ascii="Calibri" w:hAnsi="Calibri"/>
        </w:rPr>
        <w:lastRenderedPageBreak/>
        <w:t xml:space="preserve">and they connect with friends, guess what? The things you're telling them are the things other people are telling them and we're all working together. Sometimes it takes some people, a group of people, to bring people to Christ. </w:t>
      </w:r>
    </w:p>
    <w:p w14:paraId="045D0586" w14:textId="77777777" w:rsidR="00CE28CD" w:rsidRPr="00CE28CD" w:rsidRDefault="00CE28CD" w:rsidP="00CE28CD">
      <w:pPr>
        <w:spacing w:line="276" w:lineRule="auto"/>
        <w:rPr>
          <w:rFonts w:ascii="Calibri" w:hAnsi="Calibri"/>
        </w:rPr>
      </w:pPr>
    </w:p>
    <w:p w14:paraId="7FA987B2" w14:textId="77777777" w:rsidR="00CE28CD" w:rsidRPr="00CE28CD" w:rsidRDefault="00CE28CD" w:rsidP="00CE28CD">
      <w:pPr>
        <w:spacing w:line="276" w:lineRule="auto"/>
        <w:rPr>
          <w:rFonts w:ascii="Calibri" w:hAnsi="Calibri"/>
        </w:rPr>
      </w:pPr>
      <w:r w:rsidRPr="00CE28CD">
        <w:rPr>
          <w:rFonts w:ascii="Calibri" w:hAnsi="Calibri"/>
        </w:rPr>
        <w:t xml:space="preserve">Let's work together, the church as a team. We're all strengthening and encouraging and working together as one unit. That's how it works. </w:t>
      </w:r>
    </w:p>
    <w:p w14:paraId="25C7A357" w14:textId="77777777" w:rsidR="00CE28CD" w:rsidRPr="00CE28CD" w:rsidRDefault="00CE28CD" w:rsidP="00CE28CD">
      <w:pPr>
        <w:spacing w:line="276" w:lineRule="auto"/>
        <w:rPr>
          <w:rFonts w:ascii="Calibri" w:hAnsi="Calibri"/>
        </w:rPr>
      </w:pPr>
    </w:p>
    <w:p w14:paraId="76D1F4D4" w14:textId="77777777" w:rsidR="00CE28CD" w:rsidRPr="00CE28CD" w:rsidRDefault="00CE28CD" w:rsidP="00CE28CD">
      <w:pPr>
        <w:spacing w:line="276" w:lineRule="auto"/>
        <w:rPr>
          <w:rFonts w:ascii="Calibri" w:hAnsi="Calibri"/>
        </w:rPr>
      </w:pPr>
      <w:r w:rsidRPr="00CE28CD">
        <w:rPr>
          <w:rFonts w:ascii="Calibri" w:hAnsi="Calibri"/>
        </w:rPr>
        <w:t xml:space="preserve">They were bringing this blind man to Jesus. The blind man was incapable of opening his own eyes. If the friends hadn't have brought him, he would have never gotten there. He would have never found Jesus. He was not capable of finding Jesus. His friends helped him. </w:t>
      </w:r>
    </w:p>
    <w:p w14:paraId="6FAA5A01" w14:textId="77777777" w:rsidR="00CE28CD" w:rsidRPr="00CE28CD" w:rsidRDefault="00CE28CD" w:rsidP="00CE28CD">
      <w:pPr>
        <w:spacing w:line="276" w:lineRule="auto"/>
        <w:rPr>
          <w:rFonts w:ascii="Calibri" w:hAnsi="Calibri"/>
        </w:rPr>
      </w:pPr>
    </w:p>
    <w:p w14:paraId="754BD544" w14:textId="77777777" w:rsidR="00CE28CD" w:rsidRPr="00CE28CD" w:rsidRDefault="00CE28CD" w:rsidP="00CE28CD">
      <w:pPr>
        <w:spacing w:line="276" w:lineRule="auto"/>
        <w:rPr>
          <w:rFonts w:ascii="Calibri" w:hAnsi="Calibri"/>
        </w:rPr>
      </w:pPr>
      <w:r w:rsidRPr="00CE28CD">
        <w:rPr>
          <w:rFonts w:ascii="Calibri" w:hAnsi="Calibri"/>
        </w:rPr>
        <w:t xml:space="preserve">Sometimes we need to be helping people find their way, helping escort, helping invite, encouraging, directing people towards Jesus Christ. </w:t>
      </w:r>
    </w:p>
    <w:p w14:paraId="79418A1C" w14:textId="77777777" w:rsidR="00CE28CD" w:rsidRPr="00CE28CD" w:rsidRDefault="00CE28CD" w:rsidP="00CE28CD">
      <w:pPr>
        <w:spacing w:line="276" w:lineRule="auto"/>
        <w:rPr>
          <w:rFonts w:ascii="Calibri" w:hAnsi="Calibri"/>
        </w:rPr>
      </w:pPr>
    </w:p>
    <w:p w14:paraId="625C507A" w14:textId="77777777" w:rsidR="00CE28CD" w:rsidRPr="00CE28CD" w:rsidRDefault="00CE28CD" w:rsidP="00CE28CD">
      <w:pPr>
        <w:spacing w:line="276" w:lineRule="auto"/>
        <w:rPr>
          <w:rFonts w:ascii="Calibri" w:hAnsi="Calibri"/>
        </w:rPr>
      </w:pPr>
      <w:r w:rsidRPr="00CE28CD">
        <w:rPr>
          <w:rFonts w:ascii="Calibri" w:hAnsi="Calibri"/>
        </w:rPr>
        <w:t xml:space="preserve">It's one thing to pray for people, and we need to pray for people, but we need to bring people. Because if the only thing you do is pray, but you never bring, then how are people's lives going to be changed? We need to pray, but we need to bring. </w:t>
      </w:r>
    </w:p>
    <w:p w14:paraId="0A883F5A" w14:textId="77777777" w:rsidR="00CE28CD" w:rsidRPr="00CE28CD" w:rsidRDefault="00CE28CD" w:rsidP="00CE28CD">
      <w:pPr>
        <w:spacing w:line="276" w:lineRule="auto"/>
        <w:rPr>
          <w:rFonts w:ascii="Calibri" w:hAnsi="Calibri"/>
        </w:rPr>
      </w:pPr>
    </w:p>
    <w:p w14:paraId="27F309CF" w14:textId="77777777" w:rsidR="00CE28CD" w:rsidRPr="00CE28CD" w:rsidRDefault="00CE28CD" w:rsidP="00CE28CD">
      <w:pPr>
        <w:spacing w:line="276" w:lineRule="auto"/>
        <w:rPr>
          <w:rFonts w:ascii="Calibri" w:hAnsi="Calibri"/>
        </w:rPr>
      </w:pPr>
      <w:r w:rsidRPr="00CE28CD">
        <w:rPr>
          <w:rFonts w:ascii="Calibri" w:hAnsi="Calibri"/>
        </w:rPr>
        <w:t>Jesus was called the “friend of sinners” throughout Scripture. This was not because Jesus liked to party. This was because Jesus cared about hurting people. He was the friend of sinners. In Mark 2, if you go back a couple of chapters, there are some people who had a friend who was a paralytic. He couldn't walk. They were so anxious to get the friend to Jesus, they took the tiles off of the roof of the little house where Jesus was teaching. There were so many people in the house that they couldn't get their friend to Jesus, so they said, “We'll just remove the roof and we will lower him in that way.” When Jesus saw the friends’ faith, this man was healed.</w:t>
      </w:r>
    </w:p>
    <w:p w14:paraId="31CC00D3" w14:textId="77777777" w:rsidR="00CE28CD" w:rsidRPr="00CE28CD" w:rsidRDefault="00CE28CD" w:rsidP="00CE28CD">
      <w:pPr>
        <w:spacing w:line="276" w:lineRule="auto"/>
        <w:rPr>
          <w:rFonts w:ascii="Calibri" w:hAnsi="Calibri"/>
        </w:rPr>
      </w:pPr>
    </w:p>
    <w:p w14:paraId="7A486216" w14:textId="77777777" w:rsidR="00CE28CD" w:rsidRPr="00CE28CD" w:rsidRDefault="00CE28CD" w:rsidP="00CE28CD">
      <w:pPr>
        <w:spacing w:line="276" w:lineRule="auto"/>
        <w:rPr>
          <w:rFonts w:ascii="Calibri" w:hAnsi="Calibri"/>
        </w:rPr>
      </w:pPr>
      <w:r w:rsidRPr="00CE28CD">
        <w:rPr>
          <w:rFonts w:ascii="Calibri" w:hAnsi="Calibri"/>
        </w:rPr>
        <w:t xml:space="preserve">Don't discount how much your faith and your bringing can make a difference in somebody's life. People are hurting. People are struggling. People are going through all kinds of adversity. </w:t>
      </w:r>
    </w:p>
    <w:p w14:paraId="45E7D21D" w14:textId="77777777" w:rsidR="00CE28CD" w:rsidRPr="00CE28CD" w:rsidRDefault="00CE28CD" w:rsidP="00CE28CD">
      <w:pPr>
        <w:spacing w:line="276" w:lineRule="auto"/>
        <w:rPr>
          <w:rFonts w:ascii="Calibri" w:hAnsi="Calibri"/>
        </w:rPr>
      </w:pPr>
    </w:p>
    <w:p w14:paraId="69748091" w14:textId="77777777" w:rsidR="00CE28CD" w:rsidRPr="00CE28CD" w:rsidRDefault="00CE28CD" w:rsidP="00CE28CD">
      <w:pPr>
        <w:spacing w:line="276" w:lineRule="auto"/>
        <w:rPr>
          <w:rFonts w:ascii="Calibri" w:hAnsi="Calibri"/>
        </w:rPr>
      </w:pPr>
      <w:r w:rsidRPr="00CE28CD">
        <w:rPr>
          <w:rFonts w:ascii="Calibri" w:hAnsi="Calibri"/>
        </w:rPr>
        <w:t xml:space="preserve">We want to bring people because people's lives are going to be changed, but also our heart is going to be enlarged. God's doing something within us. When I begin to reach out to you, God does something in me. Sometimes Christians can be so selfish and so self-centered. Sometimes we walk into church and we're like, “I just need a word for me and I just need God to do this for me,” but we forget about everybody else in the world. God will enlarge your heart when you begin to focus on the needs of others, bringing others. People are hurting. People are struggling. </w:t>
      </w:r>
    </w:p>
    <w:p w14:paraId="3575394E" w14:textId="77777777" w:rsidR="00CE28CD" w:rsidRPr="00CE28CD" w:rsidRDefault="00CE28CD" w:rsidP="00CE28CD">
      <w:pPr>
        <w:spacing w:line="276" w:lineRule="auto"/>
        <w:rPr>
          <w:rFonts w:ascii="Calibri" w:hAnsi="Calibri"/>
        </w:rPr>
      </w:pPr>
    </w:p>
    <w:p w14:paraId="5AD3312E" w14:textId="77777777" w:rsidR="00420C1C" w:rsidRDefault="00CE28CD" w:rsidP="00CE28CD">
      <w:pPr>
        <w:spacing w:line="276" w:lineRule="auto"/>
        <w:rPr>
          <w:rFonts w:ascii="Calibri" w:hAnsi="Calibri"/>
        </w:rPr>
      </w:pPr>
      <w:r w:rsidRPr="00CE28CD">
        <w:rPr>
          <w:rFonts w:ascii="Calibri" w:hAnsi="Calibri"/>
        </w:rPr>
        <w:lastRenderedPageBreak/>
        <w:t xml:space="preserve">Who do I bring? I think we bring people from every environment possible. Every person's traffic patterns, every person's life is different. The places I go are probably different than places you go. I think it's just the normal traffic patterns of life. It's what your interactions are. If you have children, who are the parents of your kids’ friends at school? If you don't have children, it's other environments. </w:t>
      </w:r>
    </w:p>
    <w:p w14:paraId="2D5A658A" w14:textId="77777777" w:rsidR="00420C1C" w:rsidRDefault="00420C1C" w:rsidP="00CE28CD">
      <w:pPr>
        <w:spacing w:line="276" w:lineRule="auto"/>
        <w:rPr>
          <w:rFonts w:ascii="Calibri" w:hAnsi="Calibri"/>
        </w:rPr>
      </w:pPr>
    </w:p>
    <w:p w14:paraId="6D243E20" w14:textId="2F28A7A7" w:rsidR="00CE28CD" w:rsidRPr="00CE28CD" w:rsidRDefault="00CE28CD" w:rsidP="00CE28CD">
      <w:pPr>
        <w:spacing w:line="276" w:lineRule="auto"/>
        <w:rPr>
          <w:rFonts w:ascii="Calibri" w:hAnsi="Calibri"/>
        </w:rPr>
      </w:pPr>
      <w:r w:rsidRPr="00CE28CD">
        <w:rPr>
          <w:rFonts w:ascii="Calibri" w:hAnsi="Calibri"/>
        </w:rPr>
        <w:t>I spend a lot of time studying over at Starbucks and I have so many Starbucks buddies. I'm friends with the whole city of Aurora from Starbucks. It's awesome. Many of those folks have come to church. Some of you are my friends from Starbucks. I invited you and you're here today. It’s awesome. It's great. Wherever you go, bringi</w:t>
      </w:r>
      <w:r w:rsidR="00420C1C">
        <w:rPr>
          <w:rFonts w:ascii="Calibri" w:hAnsi="Calibri"/>
        </w:rPr>
        <w:t>ng</w:t>
      </w:r>
      <w:r w:rsidRPr="00CE28CD">
        <w:rPr>
          <w:rFonts w:ascii="Calibri" w:hAnsi="Calibri"/>
        </w:rPr>
        <w:t xml:space="preserve"> people.</w:t>
      </w:r>
    </w:p>
    <w:p w14:paraId="227034D5" w14:textId="77777777" w:rsidR="00CE28CD" w:rsidRPr="00CE28CD" w:rsidRDefault="00CE28CD" w:rsidP="00CE28CD">
      <w:pPr>
        <w:spacing w:line="276" w:lineRule="auto"/>
        <w:rPr>
          <w:rFonts w:ascii="Calibri" w:hAnsi="Calibri"/>
        </w:rPr>
      </w:pPr>
    </w:p>
    <w:p w14:paraId="45A795BD" w14:textId="77777777" w:rsidR="00CE28CD" w:rsidRPr="00CE28CD" w:rsidRDefault="00CE28CD" w:rsidP="00CE28CD">
      <w:pPr>
        <w:spacing w:line="276" w:lineRule="auto"/>
        <w:rPr>
          <w:rFonts w:ascii="Calibri" w:hAnsi="Calibri"/>
        </w:rPr>
      </w:pPr>
      <w:r w:rsidRPr="00CE28CD">
        <w:rPr>
          <w:rFonts w:ascii="Calibri" w:hAnsi="Calibri"/>
        </w:rPr>
        <w:t xml:space="preserve">I used to coach my kids’ soccer and basketball teams. Bringing people. Meeting parents, meeting people, bringing folks from that. </w:t>
      </w:r>
    </w:p>
    <w:p w14:paraId="49283CA4" w14:textId="77777777" w:rsidR="00CE28CD" w:rsidRPr="00CE28CD" w:rsidRDefault="00CE28CD" w:rsidP="00CE28CD">
      <w:pPr>
        <w:spacing w:line="276" w:lineRule="auto"/>
        <w:rPr>
          <w:rFonts w:ascii="Calibri" w:hAnsi="Calibri"/>
        </w:rPr>
      </w:pPr>
    </w:p>
    <w:p w14:paraId="27AB3646" w14:textId="77777777" w:rsidR="00CE28CD" w:rsidRPr="00CE28CD" w:rsidRDefault="00CE28CD" w:rsidP="00CE28CD">
      <w:pPr>
        <w:spacing w:line="276" w:lineRule="auto"/>
        <w:rPr>
          <w:rFonts w:ascii="Calibri" w:hAnsi="Calibri"/>
        </w:rPr>
      </w:pPr>
      <w:r w:rsidRPr="00CE28CD">
        <w:rPr>
          <w:rFonts w:ascii="Calibri" w:hAnsi="Calibri"/>
        </w:rPr>
        <w:t xml:space="preserve">Neighbors. How many times do we not reach out to the people that are right across the street from us, right next door? The people that we see every single day. Sometimes we don't even meet our neighbors. God wants to do so much. Did you know maybe the reason that you live in that apartment or you live in that neighborhood is because God put you there to reach somebody? </w:t>
      </w:r>
    </w:p>
    <w:p w14:paraId="6E4DD4F9" w14:textId="77777777" w:rsidR="00CE28CD" w:rsidRPr="00CE28CD" w:rsidRDefault="00CE28CD" w:rsidP="00CE28CD">
      <w:pPr>
        <w:spacing w:line="276" w:lineRule="auto"/>
        <w:rPr>
          <w:rFonts w:ascii="Calibri" w:hAnsi="Calibri"/>
        </w:rPr>
      </w:pPr>
    </w:p>
    <w:p w14:paraId="3AF0417A" w14:textId="77777777" w:rsidR="00CE28CD" w:rsidRPr="00CE28CD" w:rsidRDefault="00CE28CD" w:rsidP="00CE28CD">
      <w:pPr>
        <w:spacing w:line="276" w:lineRule="auto"/>
        <w:rPr>
          <w:rFonts w:ascii="Calibri" w:hAnsi="Calibri"/>
        </w:rPr>
      </w:pPr>
      <w:r w:rsidRPr="00CE28CD">
        <w:rPr>
          <w:rFonts w:ascii="Calibri" w:hAnsi="Calibri"/>
        </w:rPr>
        <w:t xml:space="preserve">I know you've been dying to get out of that job, you have your resumé out all over the place, all you can think about is leaving. But God has put you there for a reason. Because there's somebody who needs to be reached and you need to bring somebody. </w:t>
      </w:r>
    </w:p>
    <w:p w14:paraId="2E0CCA40" w14:textId="77777777" w:rsidR="00CE28CD" w:rsidRPr="00CE28CD" w:rsidRDefault="00CE28CD" w:rsidP="00CE28CD">
      <w:pPr>
        <w:spacing w:line="276" w:lineRule="auto"/>
        <w:rPr>
          <w:rFonts w:ascii="Calibri" w:hAnsi="Calibri"/>
        </w:rPr>
      </w:pPr>
    </w:p>
    <w:p w14:paraId="3BB7C66D" w14:textId="77777777" w:rsidR="00CE28CD" w:rsidRPr="00CE28CD" w:rsidRDefault="00CE28CD" w:rsidP="00CE28CD">
      <w:pPr>
        <w:spacing w:line="276" w:lineRule="auto"/>
        <w:rPr>
          <w:rFonts w:ascii="Calibri" w:hAnsi="Calibri"/>
        </w:rPr>
      </w:pPr>
      <w:r w:rsidRPr="00CE28CD">
        <w:rPr>
          <w:rFonts w:ascii="Calibri" w:hAnsi="Calibri"/>
        </w:rPr>
        <w:t xml:space="preserve">We ought to leverage every opportunity that God would put before us to reach people. God, enlarge our hearts as we reach the people that you have before us. </w:t>
      </w:r>
    </w:p>
    <w:p w14:paraId="144420E3" w14:textId="77777777" w:rsidR="00CE28CD" w:rsidRPr="00CE28CD" w:rsidRDefault="00CE28CD" w:rsidP="00CE28CD">
      <w:pPr>
        <w:spacing w:line="276" w:lineRule="auto"/>
        <w:rPr>
          <w:rFonts w:ascii="Calibri" w:hAnsi="Calibri"/>
        </w:rPr>
      </w:pPr>
    </w:p>
    <w:p w14:paraId="14AE5D6A" w14:textId="77777777" w:rsidR="00CE28CD" w:rsidRPr="00CE28CD" w:rsidRDefault="00CE28CD" w:rsidP="00CE28CD">
      <w:pPr>
        <w:spacing w:line="276" w:lineRule="auto"/>
        <w:rPr>
          <w:rFonts w:ascii="Calibri" w:hAnsi="Calibri"/>
        </w:rPr>
      </w:pPr>
      <w:r w:rsidRPr="00CE28CD">
        <w:rPr>
          <w:rFonts w:ascii="Calibri" w:hAnsi="Calibri"/>
        </w:rPr>
        <w:t xml:space="preserve">There are two things about the bringing. </w:t>
      </w:r>
    </w:p>
    <w:p w14:paraId="004260C9" w14:textId="77777777" w:rsidR="00CE28CD" w:rsidRPr="00CE28CD" w:rsidRDefault="00CE28CD" w:rsidP="00CE28CD">
      <w:pPr>
        <w:spacing w:line="276" w:lineRule="auto"/>
        <w:rPr>
          <w:rFonts w:ascii="Calibri" w:hAnsi="Calibri"/>
        </w:rPr>
      </w:pPr>
    </w:p>
    <w:p w14:paraId="0D87B81E" w14:textId="77777777" w:rsidR="00CE28CD" w:rsidRPr="00CE28CD" w:rsidRDefault="00CE28CD" w:rsidP="00CE28CD">
      <w:pPr>
        <w:spacing w:line="276" w:lineRule="auto"/>
        <w:rPr>
          <w:rFonts w:ascii="Calibri" w:hAnsi="Calibri"/>
        </w:rPr>
      </w:pPr>
      <w:r w:rsidRPr="00CE28CD">
        <w:rPr>
          <w:rFonts w:ascii="Calibri" w:hAnsi="Calibri"/>
        </w:rPr>
        <w:t xml:space="preserve">First, there's an urgency. They come and they beg Jesus. In other words, they are emotionally invested in this individual. Secondly, the clock is ticking. There’s an urgency. It's like, “Jesus, we need you to help our friend and we need you to do it now!” We need to have an urgency in our spirit to reach people. It's not like, “Next year I may get around to bringing somebody.” No. There's an urgency. People need Christ. People need the Lord. We ought to have an urgency, a passion, a connection. </w:t>
      </w:r>
    </w:p>
    <w:p w14:paraId="2AAF1A1D" w14:textId="77777777" w:rsidR="00CE28CD" w:rsidRPr="00CE28CD" w:rsidRDefault="00CE28CD" w:rsidP="00CE28CD">
      <w:pPr>
        <w:spacing w:line="276" w:lineRule="auto"/>
        <w:rPr>
          <w:rFonts w:ascii="Calibri" w:hAnsi="Calibri"/>
        </w:rPr>
      </w:pPr>
    </w:p>
    <w:p w14:paraId="1A8989C2" w14:textId="1F8F2608" w:rsidR="00CE28CD" w:rsidRPr="00CE28CD" w:rsidRDefault="00CE28CD" w:rsidP="00CE28CD">
      <w:pPr>
        <w:spacing w:line="276" w:lineRule="auto"/>
        <w:rPr>
          <w:rFonts w:ascii="Calibri" w:hAnsi="Calibri"/>
        </w:rPr>
      </w:pPr>
      <w:r w:rsidRPr="00CE28CD">
        <w:rPr>
          <w:rFonts w:ascii="Calibri" w:hAnsi="Calibri"/>
        </w:rPr>
        <w:lastRenderedPageBreak/>
        <w:t xml:space="preserve">Then there's great effort. If you look at Mark 8:26, when Jesus sends the man home, He tells him, “Go back home, but don't go through the city of Bethsaida.” In other words, the guy had traveled a long ways. This wasn't like the friend said, “Hey, Jesus is across the street. Can we get our blind friend and take him there?” No, they traveled. They went hunting for Jesus. They were working it. They put forth effort. </w:t>
      </w:r>
    </w:p>
    <w:p w14:paraId="29769E83" w14:textId="77777777" w:rsidR="00CE28CD" w:rsidRPr="00CE28CD" w:rsidRDefault="00CE28CD" w:rsidP="00CE28CD">
      <w:pPr>
        <w:spacing w:line="276" w:lineRule="auto"/>
        <w:rPr>
          <w:rFonts w:ascii="Calibri" w:hAnsi="Calibri"/>
        </w:rPr>
      </w:pPr>
    </w:p>
    <w:p w14:paraId="62FC1B4B" w14:textId="77777777" w:rsidR="00F97011" w:rsidRDefault="00CE28CD" w:rsidP="00CE28CD">
      <w:pPr>
        <w:spacing w:line="276" w:lineRule="auto"/>
        <w:rPr>
          <w:rFonts w:ascii="Calibri" w:hAnsi="Calibri"/>
        </w:rPr>
      </w:pPr>
      <w:r w:rsidRPr="00CE28CD">
        <w:rPr>
          <w:rFonts w:ascii="Calibri" w:hAnsi="Calibri"/>
        </w:rPr>
        <w:t xml:space="preserve">How many times do we want to do what is so easy? For some of us, it's a miracle that we're at church on Sunday. The thought of bringing somebody else is even like a double miracle. But we need to be putting effort and energy into bringing people. If you have to go wake them up, or pick them up, or feed them breakfast, or get them some caffeine in the morning so that they don't fall asleep during whatever it is, we need to be the kind of people that are passionate about doing whatever it takes to bring people to the </w:t>
      </w:r>
      <w:r w:rsidR="00420C1C">
        <w:rPr>
          <w:rFonts w:ascii="Calibri" w:hAnsi="Calibri"/>
        </w:rPr>
        <w:t>P</w:t>
      </w:r>
      <w:r w:rsidRPr="00CE28CD">
        <w:rPr>
          <w:rFonts w:ascii="Calibri" w:hAnsi="Calibri"/>
        </w:rPr>
        <w:t xml:space="preserve">erson of Jesus Christ. </w:t>
      </w:r>
    </w:p>
    <w:p w14:paraId="083970B2" w14:textId="77777777" w:rsidR="00F97011" w:rsidRDefault="00F97011" w:rsidP="00CE28CD">
      <w:pPr>
        <w:spacing w:line="276" w:lineRule="auto"/>
        <w:rPr>
          <w:rFonts w:ascii="Calibri" w:hAnsi="Calibri"/>
        </w:rPr>
      </w:pPr>
    </w:p>
    <w:p w14:paraId="46ABC28F" w14:textId="7CB00840" w:rsidR="00CE28CD" w:rsidRPr="00CE28CD" w:rsidRDefault="00CE28CD" w:rsidP="00CE28CD">
      <w:pPr>
        <w:spacing w:line="276" w:lineRule="auto"/>
        <w:rPr>
          <w:rFonts w:ascii="Calibri" w:hAnsi="Calibri"/>
        </w:rPr>
      </w:pPr>
      <w:r w:rsidRPr="00CE28CD">
        <w:rPr>
          <w:rFonts w:ascii="Calibri" w:hAnsi="Calibri"/>
        </w:rPr>
        <w:t>I get so tired of passivist Christians who want to come to church and do nothing except sit and learn. They forget about everybody else. We have got to change our spirit. We need to be bringing.</w:t>
      </w:r>
    </w:p>
    <w:p w14:paraId="4653BFEA" w14:textId="77777777" w:rsidR="00CE28CD" w:rsidRPr="00CE28CD" w:rsidRDefault="00CE28CD" w:rsidP="00CE28CD">
      <w:pPr>
        <w:spacing w:line="276" w:lineRule="auto"/>
        <w:rPr>
          <w:rFonts w:ascii="Calibri" w:hAnsi="Calibri"/>
        </w:rPr>
      </w:pPr>
    </w:p>
    <w:p w14:paraId="15F6574A" w14:textId="77777777" w:rsidR="00CE28CD" w:rsidRPr="00CE28CD" w:rsidRDefault="00CE28CD" w:rsidP="00CE28CD">
      <w:pPr>
        <w:spacing w:line="276" w:lineRule="auto"/>
        <w:rPr>
          <w:rFonts w:ascii="Calibri" w:hAnsi="Calibri"/>
        </w:rPr>
      </w:pPr>
      <w:r w:rsidRPr="00CE28CD">
        <w:rPr>
          <w:rFonts w:ascii="Calibri" w:hAnsi="Calibri"/>
        </w:rPr>
        <w:t xml:space="preserve">This is the heart of the gospel message. This is the heart of Jesus. The heart of the church is about reaching the folks. We want to be a part of that. </w:t>
      </w:r>
    </w:p>
    <w:p w14:paraId="267F7F36" w14:textId="77777777" w:rsidR="00CE28CD" w:rsidRPr="00CE28CD" w:rsidRDefault="00CE28CD" w:rsidP="00CE28CD">
      <w:pPr>
        <w:spacing w:line="276" w:lineRule="auto"/>
        <w:rPr>
          <w:rFonts w:ascii="Calibri" w:hAnsi="Calibri"/>
        </w:rPr>
      </w:pPr>
    </w:p>
    <w:p w14:paraId="043FFF7B" w14:textId="77777777" w:rsidR="00CE28CD" w:rsidRPr="00CE28CD" w:rsidRDefault="00CE28CD" w:rsidP="00CE28CD">
      <w:pPr>
        <w:spacing w:line="276" w:lineRule="auto"/>
        <w:rPr>
          <w:rFonts w:ascii="Calibri" w:hAnsi="Calibri"/>
        </w:rPr>
      </w:pPr>
      <w:r w:rsidRPr="00CE28CD">
        <w:rPr>
          <w:rFonts w:ascii="Calibri" w:hAnsi="Calibri"/>
        </w:rPr>
        <w:t>I was inviting somebody who was really far from God a couple of weeks ago. I said, “Hey, I really want you to come to church.” It's somebody that I have talked to a lot. He said, “Ryan, I'm so not a church person.” I said, “Then you would love our church.” I'm sitting there thinking, “If you only knew our church members, you would fit right in. You need to come and be a part of that. You just need to come. Quit worrying about that stuff. Come on. You know where we are. We'll be here Sunday.”</w:t>
      </w:r>
    </w:p>
    <w:p w14:paraId="2638C264" w14:textId="77777777" w:rsidR="00CE28CD" w:rsidRPr="00CE28CD" w:rsidRDefault="00CE28CD" w:rsidP="00CE28CD">
      <w:pPr>
        <w:spacing w:line="276" w:lineRule="auto"/>
        <w:rPr>
          <w:rFonts w:ascii="Calibri" w:hAnsi="Calibri"/>
        </w:rPr>
      </w:pPr>
    </w:p>
    <w:p w14:paraId="6A862C59" w14:textId="77777777" w:rsidR="00CE28CD" w:rsidRPr="00CE28CD" w:rsidRDefault="00CE28CD" w:rsidP="00CE28CD">
      <w:pPr>
        <w:spacing w:line="276" w:lineRule="auto"/>
        <w:rPr>
          <w:rFonts w:ascii="Calibri" w:hAnsi="Calibri"/>
        </w:rPr>
      </w:pPr>
      <w:r w:rsidRPr="00CE28CD">
        <w:rPr>
          <w:rFonts w:ascii="Calibri" w:hAnsi="Calibri"/>
        </w:rPr>
        <w:t xml:space="preserve">This shows compassion on people. In reality, think about this. If the gospel is the medicine for the soul, and hope, peace, forgiveness, and strength comes in Christ, and we have that in a bottle, yet we know people are hurting with those same ailments and we don't give them the medicine, then what is wrong with us? We invite and we bring out of a heart of compassion, of concern, of wanting to help. This is the heart of God. </w:t>
      </w:r>
    </w:p>
    <w:p w14:paraId="3860511D" w14:textId="77777777" w:rsidR="00CE28CD" w:rsidRPr="00CE28CD" w:rsidRDefault="00CE28CD" w:rsidP="00CE28CD">
      <w:pPr>
        <w:spacing w:line="276" w:lineRule="auto"/>
        <w:rPr>
          <w:rFonts w:ascii="Calibri" w:hAnsi="Calibri"/>
        </w:rPr>
      </w:pPr>
    </w:p>
    <w:p w14:paraId="621485E6" w14:textId="0055CC6B" w:rsidR="00CE28CD" w:rsidRPr="00CE28CD" w:rsidRDefault="00CE28CD" w:rsidP="00CE28CD">
      <w:pPr>
        <w:spacing w:line="276" w:lineRule="auto"/>
        <w:rPr>
          <w:rFonts w:ascii="Calibri" w:hAnsi="Calibri"/>
        </w:rPr>
      </w:pPr>
      <w:r w:rsidRPr="00CE28CD">
        <w:rPr>
          <w:rFonts w:ascii="Calibri" w:hAnsi="Calibri"/>
        </w:rPr>
        <w:t xml:space="preserve">Next weekend we're opening up our new kids building. It’s going to be awesome. Why are we doing that at church? Because we care about our community. We want to create more space to reach people. We want you to have more room to bring your family members and your friends and coworkers and other people that God puts in your life. We want you to bring them. We're </w:t>
      </w:r>
      <w:r w:rsidRPr="00CE28CD">
        <w:rPr>
          <w:rFonts w:ascii="Calibri" w:hAnsi="Calibri"/>
        </w:rPr>
        <w:lastRenderedPageBreak/>
        <w:t>creating environments to do that. That's what we're here for. That's why we have more seats. Do you see these seats in here? Guess what? God gave us these chairs for a reason. The chairs are here for us to fill them up</w:t>
      </w:r>
      <w:r w:rsidR="00F97011">
        <w:rPr>
          <w:rFonts w:ascii="Calibri" w:hAnsi="Calibri"/>
        </w:rPr>
        <w:t xml:space="preserve"> – a</w:t>
      </w:r>
      <w:r w:rsidRPr="00CE28CD">
        <w:rPr>
          <w:rFonts w:ascii="Calibri" w:hAnsi="Calibri"/>
        </w:rPr>
        <w:t xml:space="preserve">ll of us are working together and bringing. We want life change to happen here every single weekend. Let's not get so comfortable and so used to just seeing our friends here. It's so safe and predictable and it's about me and all that. We have to get past that stuff. </w:t>
      </w:r>
    </w:p>
    <w:p w14:paraId="4861A384" w14:textId="77777777" w:rsidR="00CE28CD" w:rsidRPr="00CE28CD" w:rsidRDefault="00CE28CD" w:rsidP="00CE28CD">
      <w:pPr>
        <w:spacing w:line="276" w:lineRule="auto"/>
        <w:rPr>
          <w:rFonts w:ascii="Calibri" w:hAnsi="Calibri"/>
        </w:rPr>
      </w:pPr>
    </w:p>
    <w:p w14:paraId="64CAEC6C" w14:textId="77777777" w:rsidR="00CE28CD" w:rsidRPr="00CE28CD" w:rsidRDefault="00CE28CD" w:rsidP="00CE28CD">
      <w:pPr>
        <w:spacing w:line="276" w:lineRule="auto"/>
        <w:rPr>
          <w:rFonts w:ascii="Calibri" w:hAnsi="Calibri"/>
        </w:rPr>
      </w:pPr>
      <w:r w:rsidRPr="00CE28CD">
        <w:rPr>
          <w:rFonts w:ascii="Calibri" w:hAnsi="Calibri"/>
        </w:rPr>
        <w:t>Our heart is enlarging. We're growing in Christ. People who are mature in Christ care about others. They care about the salvation of others. They care about the wellbeing of others. That's why we need to fill this place up.</w:t>
      </w:r>
    </w:p>
    <w:p w14:paraId="57DCD389" w14:textId="77777777" w:rsidR="00CE28CD" w:rsidRPr="00CE28CD" w:rsidRDefault="00CE28CD" w:rsidP="00CE28CD">
      <w:pPr>
        <w:spacing w:line="276" w:lineRule="auto"/>
        <w:rPr>
          <w:rFonts w:ascii="Calibri" w:hAnsi="Calibri"/>
        </w:rPr>
      </w:pPr>
    </w:p>
    <w:p w14:paraId="4DAC029D" w14:textId="77777777" w:rsidR="00CE28CD" w:rsidRPr="00CE28CD" w:rsidRDefault="00CE28CD" w:rsidP="00CE28CD">
      <w:pPr>
        <w:spacing w:line="276" w:lineRule="auto"/>
        <w:rPr>
          <w:rFonts w:ascii="Calibri" w:hAnsi="Calibri"/>
        </w:rPr>
      </w:pPr>
      <w:r w:rsidRPr="00CE28CD">
        <w:rPr>
          <w:rFonts w:ascii="Calibri" w:hAnsi="Calibri"/>
        </w:rPr>
        <w:t xml:space="preserve">These friends did something else that is amazing. </w:t>
      </w:r>
    </w:p>
    <w:p w14:paraId="5AED24B0" w14:textId="77777777" w:rsidR="00CE28CD" w:rsidRPr="00CE28CD" w:rsidRDefault="00CE28CD" w:rsidP="00CE28CD">
      <w:pPr>
        <w:spacing w:line="276" w:lineRule="auto"/>
        <w:rPr>
          <w:rFonts w:ascii="Calibri" w:hAnsi="Calibri"/>
        </w:rPr>
      </w:pPr>
    </w:p>
    <w:p w14:paraId="56A5641B" w14:textId="77777777" w:rsidR="00CE28CD" w:rsidRPr="00CE28CD" w:rsidRDefault="00CE28CD" w:rsidP="00CE28CD">
      <w:pPr>
        <w:spacing w:line="276" w:lineRule="auto"/>
        <w:rPr>
          <w:rFonts w:ascii="Calibri" w:hAnsi="Calibri"/>
          <w:b/>
          <w:bCs/>
        </w:rPr>
      </w:pPr>
      <w:r w:rsidRPr="00CE28CD">
        <w:rPr>
          <w:rFonts w:ascii="Calibri" w:hAnsi="Calibri"/>
          <w:b/>
          <w:bCs/>
        </w:rPr>
        <w:t>2. Believing</w:t>
      </w:r>
    </w:p>
    <w:p w14:paraId="21FE366E" w14:textId="77777777" w:rsidR="00CE28CD" w:rsidRPr="00CE28CD" w:rsidRDefault="00CE28CD" w:rsidP="00CE28CD">
      <w:pPr>
        <w:spacing w:line="276" w:lineRule="auto"/>
        <w:rPr>
          <w:rFonts w:ascii="Calibri" w:hAnsi="Calibri"/>
        </w:rPr>
      </w:pPr>
    </w:p>
    <w:p w14:paraId="307ACC8A" w14:textId="77777777" w:rsidR="00CE28CD" w:rsidRPr="00CE28CD" w:rsidRDefault="00CE28CD" w:rsidP="00CE28CD">
      <w:pPr>
        <w:spacing w:line="276" w:lineRule="auto"/>
        <w:rPr>
          <w:rFonts w:ascii="Calibri" w:hAnsi="Calibri"/>
        </w:rPr>
      </w:pPr>
      <w:r w:rsidRPr="00CE28CD">
        <w:rPr>
          <w:rFonts w:ascii="Calibri" w:hAnsi="Calibri"/>
        </w:rPr>
        <w:t>They had great faith in the Lord Jesus.</w:t>
      </w:r>
    </w:p>
    <w:p w14:paraId="720594E9" w14:textId="77777777" w:rsidR="00CE28CD" w:rsidRPr="00CE28CD" w:rsidRDefault="00CE28CD" w:rsidP="00CE28CD">
      <w:pPr>
        <w:spacing w:line="276" w:lineRule="auto"/>
        <w:rPr>
          <w:rFonts w:ascii="Calibri" w:hAnsi="Calibri"/>
        </w:rPr>
      </w:pPr>
    </w:p>
    <w:p w14:paraId="5B2E931F" w14:textId="77777777" w:rsidR="00CE28CD" w:rsidRPr="00CE28CD" w:rsidRDefault="00CE28CD" w:rsidP="00CE28CD">
      <w:pPr>
        <w:spacing w:line="276" w:lineRule="auto"/>
        <w:rPr>
          <w:rFonts w:ascii="Calibri" w:hAnsi="Calibri"/>
        </w:rPr>
      </w:pPr>
      <w:r w:rsidRPr="00CE28CD">
        <w:rPr>
          <w:rFonts w:ascii="Calibri" w:hAnsi="Calibri"/>
        </w:rPr>
        <w:t>“They begged him to touch the man and heal him” (Mark 8:22).</w:t>
      </w:r>
    </w:p>
    <w:p w14:paraId="24CEFC6E" w14:textId="77777777" w:rsidR="00CE28CD" w:rsidRPr="00CE28CD" w:rsidRDefault="00CE28CD" w:rsidP="00CE28CD">
      <w:pPr>
        <w:spacing w:line="276" w:lineRule="auto"/>
        <w:rPr>
          <w:rFonts w:ascii="Calibri" w:hAnsi="Calibri"/>
        </w:rPr>
      </w:pPr>
    </w:p>
    <w:p w14:paraId="33B6DE94" w14:textId="77777777" w:rsidR="00CE28CD" w:rsidRPr="00CE28CD" w:rsidRDefault="00CE28CD" w:rsidP="00CE28CD">
      <w:pPr>
        <w:spacing w:line="276" w:lineRule="auto"/>
        <w:rPr>
          <w:rFonts w:ascii="Calibri" w:hAnsi="Calibri"/>
        </w:rPr>
      </w:pPr>
      <w:r w:rsidRPr="00CE28CD">
        <w:rPr>
          <w:rFonts w:ascii="Calibri" w:hAnsi="Calibri"/>
        </w:rPr>
        <w:t xml:space="preserve">They brought and they believed. They didn't just bring. They didn't just believe. They brought and they believed. When you put those two things together, you have the recipe for God to do something miraculous. I will bring, I will believe. I’m going to bring my friends to church. I’m going to believe that God's going to do a miracle. </w:t>
      </w:r>
    </w:p>
    <w:p w14:paraId="0985ACB6" w14:textId="77777777" w:rsidR="00CE28CD" w:rsidRPr="00CE28CD" w:rsidRDefault="00CE28CD" w:rsidP="00CE28CD">
      <w:pPr>
        <w:spacing w:line="276" w:lineRule="auto"/>
        <w:rPr>
          <w:rFonts w:ascii="Calibri" w:hAnsi="Calibri"/>
        </w:rPr>
      </w:pPr>
    </w:p>
    <w:p w14:paraId="683F6688" w14:textId="32C81A9C" w:rsidR="00CE28CD" w:rsidRPr="00CE28CD" w:rsidRDefault="00CE28CD" w:rsidP="00CE28CD">
      <w:pPr>
        <w:spacing w:line="276" w:lineRule="auto"/>
        <w:rPr>
          <w:rFonts w:ascii="Calibri" w:hAnsi="Calibri"/>
        </w:rPr>
      </w:pPr>
      <w:r w:rsidRPr="00CE28CD">
        <w:rPr>
          <w:rFonts w:ascii="Calibri" w:hAnsi="Calibri"/>
        </w:rPr>
        <w:t>Sometimes we have little categories that we put people in</w:t>
      </w:r>
      <w:r w:rsidR="00F97011">
        <w:rPr>
          <w:rFonts w:ascii="Calibri" w:hAnsi="Calibri"/>
        </w:rPr>
        <w:t>.</w:t>
      </w:r>
      <w:r w:rsidRPr="00CE28CD">
        <w:rPr>
          <w:rFonts w:ascii="Calibri" w:hAnsi="Calibri"/>
        </w:rPr>
        <w:t xml:space="preserve"> I think if you're a Christian, you do</w:t>
      </w:r>
      <w:r w:rsidR="00F97011">
        <w:rPr>
          <w:rFonts w:ascii="Calibri" w:hAnsi="Calibri"/>
        </w:rPr>
        <w:t>n’t even realize that you do</w:t>
      </w:r>
      <w:r w:rsidRPr="00CE28CD">
        <w:rPr>
          <w:rFonts w:ascii="Calibri" w:hAnsi="Calibri"/>
        </w:rPr>
        <w:t xml:space="preserve"> this</w:t>
      </w:r>
      <w:r w:rsidR="00F97011">
        <w:rPr>
          <w:rFonts w:ascii="Calibri" w:hAnsi="Calibri"/>
        </w:rPr>
        <w:t xml:space="preserve">. </w:t>
      </w:r>
      <w:r w:rsidRPr="00CE28CD">
        <w:rPr>
          <w:rFonts w:ascii="Calibri" w:hAnsi="Calibri"/>
        </w:rPr>
        <w:t>I do this. We all do this. We have all these categories. We think if people look a certain way, or people talk a certain way, then they would be a great candidate to come to church. But there are other people we think, “Oh my goodness. That guy would never come to church. I'm not even going to ask. They would probably be mad. They would be angry.</w:t>
      </w:r>
      <w:r w:rsidR="00F97011">
        <w:rPr>
          <w:rFonts w:ascii="Calibri" w:hAnsi="Calibri"/>
        </w:rPr>
        <w:t>”</w:t>
      </w:r>
      <w:r w:rsidRPr="00CE28CD">
        <w:rPr>
          <w:rFonts w:ascii="Calibri" w:hAnsi="Calibri"/>
        </w:rPr>
        <w:t xml:space="preserve"> We put people in these little categories</w:t>
      </w:r>
      <w:r w:rsidR="00F97011">
        <w:rPr>
          <w:rFonts w:ascii="Calibri" w:hAnsi="Calibri"/>
        </w:rPr>
        <w:t>. W</w:t>
      </w:r>
      <w:r w:rsidRPr="00CE28CD">
        <w:rPr>
          <w:rFonts w:ascii="Calibri" w:hAnsi="Calibri"/>
        </w:rPr>
        <w:t xml:space="preserve">e want to invite the safe little people that have very conservative lives and look a certain way. We want to bring those people who look like church people, whatever that means. We want to bring those people, but we're afraid to invite everybody else. We put God in this box and we say no on the behalf of other people. </w:t>
      </w:r>
    </w:p>
    <w:p w14:paraId="634D53E2" w14:textId="77777777" w:rsidR="00CE28CD" w:rsidRPr="00CE28CD" w:rsidRDefault="00CE28CD" w:rsidP="00CE28CD">
      <w:pPr>
        <w:spacing w:line="276" w:lineRule="auto"/>
        <w:rPr>
          <w:rFonts w:ascii="Calibri" w:hAnsi="Calibri"/>
        </w:rPr>
      </w:pPr>
    </w:p>
    <w:p w14:paraId="2897F532" w14:textId="654A3DB6" w:rsidR="00CE28CD" w:rsidRPr="00CE28CD" w:rsidRDefault="00CE28CD" w:rsidP="00CE28CD">
      <w:pPr>
        <w:spacing w:line="276" w:lineRule="auto"/>
        <w:rPr>
          <w:rFonts w:ascii="Calibri" w:hAnsi="Calibri"/>
        </w:rPr>
      </w:pPr>
      <w:r w:rsidRPr="00CE28CD">
        <w:rPr>
          <w:rFonts w:ascii="Calibri" w:hAnsi="Calibri"/>
        </w:rPr>
        <w:t xml:space="preserve">I have to tell you, a few years ago I moved into a neighborhood. It was a very social neighborhood. Every night the garage doors were open, everybody was talking, hanging out. It </w:t>
      </w:r>
      <w:r w:rsidRPr="00CE28CD">
        <w:rPr>
          <w:rFonts w:ascii="Calibri" w:hAnsi="Calibri"/>
        </w:rPr>
        <w:lastRenderedPageBreak/>
        <w:t xml:space="preserve">was like a frat party on our street every night. </w:t>
      </w:r>
      <w:proofErr w:type="spellStart"/>
      <w:r w:rsidRPr="00CE28CD">
        <w:rPr>
          <w:rFonts w:ascii="Calibri" w:hAnsi="Calibri"/>
        </w:rPr>
        <w:t xml:space="preserve">I've </w:t>
      </w:r>
      <w:proofErr w:type="spellEnd"/>
      <w:r w:rsidRPr="00CE28CD">
        <w:rPr>
          <w:rFonts w:ascii="Calibri" w:hAnsi="Calibri"/>
        </w:rPr>
        <w:t xml:space="preserve">never been a part of a block like that. One evening, we were invited to a birthday party for one of the neighbors down the street. Gena and I were trying to get acquainted. We were inviting some people to church and some people were coming. There were some great things going on. </w:t>
      </w:r>
    </w:p>
    <w:p w14:paraId="68A64ED0" w14:textId="77777777" w:rsidR="00CE28CD" w:rsidRPr="00CE28CD" w:rsidRDefault="00CE28CD" w:rsidP="00CE28CD">
      <w:pPr>
        <w:spacing w:line="276" w:lineRule="auto"/>
        <w:rPr>
          <w:rFonts w:ascii="Calibri" w:hAnsi="Calibri"/>
        </w:rPr>
      </w:pPr>
    </w:p>
    <w:p w14:paraId="4F2A5E9F" w14:textId="4699B3C8" w:rsidR="00CE28CD" w:rsidRPr="00CE28CD" w:rsidRDefault="00CE28CD" w:rsidP="00CE28CD">
      <w:pPr>
        <w:spacing w:line="276" w:lineRule="auto"/>
        <w:rPr>
          <w:rFonts w:ascii="Calibri" w:hAnsi="Calibri"/>
        </w:rPr>
      </w:pPr>
      <w:r w:rsidRPr="00CE28CD">
        <w:rPr>
          <w:rFonts w:ascii="Calibri" w:hAnsi="Calibri"/>
        </w:rPr>
        <w:t xml:space="preserve">We showed up at this party on a Friday night. People were eating fajitas. The guys that were there were off to the side and the women were on the other side. The guys were laughing. They were like, “Hey Ryan, did you bring your ones?” I was like, “No, I don't think I have any </w:t>
      </w:r>
      <w:r w:rsidR="00F97011">
        <w:rPr>
          <w:rFonts w:ascii="Calibri" w:hAnsi="Calibri"/>
        </w:rPr>
        <w:t>ones</w:t>
      </w:r>
      <w:r w:rsidRPr="00CE28CD">
        <w:rPr>
          <w:rFonts w:ascii="Calibri" w:hAnsi="Calibri"/>
        </w:rPr>
        <w:t xml:space="preserve">. I think I've got a 20.” They were laughing some more. Finally, the neighbor across the street said, “Hey, come here.” He walked over and goes, “Ryan, I just want you to know that you probably didn't know this, but there's a male stripper who's going to show up here at the party in an hour. I just wanted you to be informed.” I said, “Thank you so much for the information. I'm so glad that you informed me that the special guest is coming. The show is coming. I had no idea.” We stayed for a little bit longer. We finished our meal and said hello to everybody. We left a little early before the entertainment </w:t>
      </w:r>
      <w:r w:rsidR="00F97011">
        <w:rPr>
          <w:rFonts w:ascii="Calibri" w:hAnsi="Calibri"/>
        </w:rPr>
        <w:t xml:space="preserve">(or whatever that is) </w:t>
      </w:r>
      <w:r w:rsidRPr="00CE28CD">
        <w:rPr>
          <w:rFonts w:ascii="Calibri" w:hAnsi="Calibri"/>
        </w:rPr>
        <w:t>started</w:t>
      </w:r>
      <w:r w:rsidR="00F97011">
        <w:rPr>
          <w:rFonts w:ascii="Calibri" w:hAnsi="Calibri"/>
        </w:rPr>
        <w:t>.</w:t>
      </w:r>
    </w:p>
    <w:p w14:paraId="277CEA88" w14:textId="77777777" w:rsidR="00CE28CD" w:rsidRPr="00CE28CD" w:rsidRDefault="00CE28CD" w:rsidP="00CE28CD">
      <w:pPr>
        <w:spacing w:line="276" w:lineRule="auto"/>
        <w:rPr>
          <w:rFonts w:ascii="Calibri" w:hAnsi="Calibri"/>
        </w:rPr>
      </w:pPr>
    </w:p>
    <w:p w14:paraId="7E3E250A" w14:textId="4B103EE7" w:rsidR="00CE28CD" w:rsidRPr="00CE28CD" w:rsidRDefault="00CE28CD" w:rsidP="00CE28CD">
      <w:pPr>
        <w:spacing w:line="276" w:lineRule="auto"/>
        <w:rPr>
          <w:rFonts w:ascii="Calibri" w:hAnsi="Calibri"/>
        </w:rPr>
      </w:pPr>
      <w:r w:rsidRPr="00CE28CD">
        <w:rPr>
          <w:rFonts w:ascii="Calibri" w:hAnsi="Calibri"/>
        </w:rPr>
        <w:t xml:space="preserve">The man who was doing the party and found the stripper was so embarrassed. Can you imagine? The pastor is over at the house and the stripper is coming. That’s just so embarrassing. I don't know why we were invited in the first place. I have no idea because everybody knew what I did. But he was embarrassed. He thought that I would probably never speak to him. It was super awkward for him. I was very nice. I was very kind to him. Over the next few months </w:t>
      </w:r>
      <w:r w:rsidR="00F97011">
        <w:rPr>
          <w:rFonts w:ascii="Calibri" w:hAnsi="Calibri"/>
        </w:rPr>
        <w:t xml:space="preserve">I </w:t>
      </w:r>
      <w:r w:rsidRPr="00CE28CD">
        <w:rPr>
          <w:rFonts w:ascii="Calibri" w:hAnsi="Calibri"/>
        </w:rPr>
        <w:t xml:space="preserve">talked to him, just as I had always talked to him, the same way. I kept inviting him to church. </w:t>
      </w:r>
    </w:p>
    <w:p w14:paraId="311FF555" w14:textId="77777777" w:rsidR="00CE28CD" w:rsidRPr="00CE28CD" w:rsidRDefault="00CE28CD" w:rsidP="00CE28CD">
      <w:pPr>
        <w:spacing w:line="276" w:lineRule="auto"/>
        <w:rPr>
          <w:rFonts w:ascii="Calibri" w:hAnsi="Calibri"/>
        </w:rPr>
      </w:pPr>
    </w:p>
    <w:p w14:paraId="32138BBB" w14:textId="076C21CE" w:rsidR="00CE28CD" w:rsidRPr="00CE28CD" w:rsidRDefault="00CE28CD" w:rsidP="00CE28CD">
      <w:pPr>
        <w:spacing w:line="276" w:lineRule="auto"/>
        <w:rPr>
          <w:rFonts w:ascii="Calibri" w:hAnsi="Calibri"/>
        </w:rPr>
      </w:pPr>
      <w:r w:rsidRPr="00CE28CD">
        <w:rPr>
          <w:rFonts w:ascii="Calibri" w:hAnsi="Calibri"/>
        </w:rPr>
        <w:t>About a year after the stripper party, one Sunday, the man and his wife show up at church. I have to be honest with you, I about fell over. I was as shocked as anybody. There were other things about them that made me think, “Church</w:t>
      </w:r>
      <w:r w:rsidR="00F97011">
        <w:rPr>
          <w:rFonts w:ascii="Calibri" w:hAnsi="Calibri"/>
        </w:rPr>
        <w:t>? N</w:t>
      </w:r>
      <w:r w:rsidRPr="00CE28CD">
        <w:rPr>
          <w:rFonts w:ascii="Calibri" w:hAnsi="Calibri"/>
        </w:rPr>
        <w:t xml:space="preserve">o way.” They came. Over the next few weeks that gave their life to Christ and they began attending the church every single weekend. </w:t>
      </w:r>
    </w:p>
    <w:p w14:paraId="32E45435" w14:textId="77777777" w:rsidR="00CE28CD" w:rsidRPr="00CE28CD" w:rsidRDefault="00CE28CD" w:rsidP="00CE28CD">
      <w:pPr>
        <w:spacing w:line="276" w:lineRule="auto"/>
        <w:rPr>
          <w:rFonts w:ascii="Calibri" w:hAnsi="Calibri"/>
        </w:rPr>
      </w:pPr>
    </w:p>
    <w:p w14:paraId="7C7F55D5" w14:textId="77777777" w:rsidR="00CE28CD" w:rsidRPr="00CE28CD" w:rsidRDefault="00CE28CD" w:rsidP="00CE28CD">
      <w:pPr>
        <w:spacing w:line="276" w:lineRule="auto"/>
        <w:rPr>
          <w:rFonts w:ascii="Calibri" w:hAnsi="Calibri"/>
        </w:rPr>
      </w:pPr>
      <w:r w:rsidRPr="00CE28CD">
        <w:rPr>
          <w:rFonts w:ascii="Calibri" w:hAnsi="Calibri"/>
        </w:rPr>
        <w:t>You never know what miracle God is going to do in your life. You never know what the Lord is going to do. Let's not section people off and say, “These are the people that God might be able to do something in their life and here's everybody else. I'm going to just fish in this little pond.” We ought to be fishing in every pond. We ought to be believing that God can do miracles and amazing things in anybody's life regardless of what's going on. Let's not say no to people. Let's bring and let's believe.</w:t>
      </w:r>
    </w:p>
    <w:p w14:paraId="3C0CD1C0" w14:textId="77777777" w:rsidR="00CE28CD" w:rsidRPr="00CE28CD" w:rsidRDefault="00CE28CD" w:rsidP="00CE28CD">
      <w:pPr>
        <w:spacing w:line="276" w:lineRule="auto"/>
        <w:rPr>
          <w:rFonts w:ascii="Calibri" w:hAnsi="Calibri"/>
        </w:rPr>
      </w:pPr>
    </w:p>
    <w:p w14:paraId="52D798E0" w14:textId="77777777" w:rsidR="00CE28CD" w:rsidRPr="00CE28CD" w:rsidRDefault="00CE28CD" w:rsidP="00CE28CD">
      <w:pPr>
        <w:spacing w:line="276" w:lineRule="auto"/>
        <w:rPr>
          <w:rFonts w:ascii="Calibri" w:hAnsi="Calibri"/>
        </w:rPr>
      </w:pPr>
      <w:r w:rsidRPr="00CE28CD">
        <w:rPr>
          <w:rFonts w:ascii="Calibri" w:hAnsi="Calibri"/>
        </w:rPr>
        <w:lastRenderedPageBreak/>
        <w:t xml:space="preserve">A lot of times the reason we don't bring and we don't believe is we have a vision problem. A hope is a vision problem. </w:t>
      </w:r>
    </w:p>
    <w:p w14:paraId="3410B952" w14:textId="77777777" w:rsidR="00CE28CD" w:rsidRPr="00CE28CD" w:rsidRDefault="00CE28CD" w:rsidP="00CE28CD">
      <w:pPr>
        <w:spacing w:line="276" w:lineRule="auto"/>
        <w:rPr>
          <w:rFonts w:ascii="Calibri" w:hAnsi="Calibri"/>
        </w:rPr>
      </w:pPr>
    </w:p>
    <w:p w14:paraId="00A24081" w14:textId="77777777" w:rsidR="00CE28CD" w:rsidRPr="00CE28CD" w:rsidRDefault="00CE28CD" w:rsidP="00CE28CD">
      <w:pPr>
        <w:spacing w:line="276" w:lineRule="auto"/>
        <w:rPr>
          <w:rFonts w:ascii="Calibri" w:hAnsi="Calibri"/>
        </w:rPr>
      </w:pPr>
      <w:r w:rsidRPr="00CE28CD">
        <w:rPr>
          <w:rFonts w:ascii="Calibri" w:hAnsi="Calibri"/>
        </w:rPr>
        <w:t>This man was handicapped. Today in the 21</w:t>
      </w:r>
      <w:r w:rsidRPr="00CE28CD">
        <w:rPr>
          <w:rFonts w:ascii="Calibri" w:hAnsi="Calibri"/>
          <w:vertAlign w:val="superscript"/>
        </w:rPr>
        <w:t>st</w:t>
      </w:r>
      <w:r w:rsidRPr="00CE28CD">
        <w:rPr>
          <w:rFonts w:ascii="Calibri" w:hAnsi="Calibri"/>
        </w:rPr>
        <w:t xml:space="preserve"> century, people that are handicapped have a lot more options. They have a lot more sensitivities. I know if you’re handicapped, it is very difficult. But it's way better than it was in the ancient world. Because if you couldn't see, you couldn't be educated, you couldn't work, you couldn't do anything except just sit there and be waited on. This man had not just a vision problem, but he had a hope problem. Jesus came in and began to address all of that. He began to give him hope, began to release him from his fears, and began to heal his eyes where he could see.</w:t>
      </w:r>
    </w:p>
    <w:p w14:paraId="6B9153CD" w14:textId="77777777" w:rsidR="00CE28CD" w:rsidRPr="00CE28CD" w:rsidRDefault="00CE28CD" w:rsidP="00CE28CD">
      <w:pPr>
        <w:spacing w:line="276" w:lineRule="auto"/>
        <w:rPr>
          <w:rFonts w:ascii="Calibri" w:hAnsi="Calibri"/>
        </w:rPr>
      </w:pPr>
    </w:p>
    <w:p w14:paraId="4148CF7E" w14:textId="77777777" w:rsidR="00CE28CD" w:rsidRPr="00CE28CD" w:rsidRDefault="00CE28CD" w:rsidP="00CE28CD">
      <w:pPr>
        <w:spacing w:line="276" w:lineRule="auto"/>
        <w:rPr>
          <w:rFonts w:ascii="Calibri" w:hAnsi="Calibri"/>
        </w:rPr>
      </w:pPr>
      <w:r w:rsidRPr="00CE28CD">
        <w:rPr>
          <w:rFonts w:ascii="Calibri" w:hAnsi="Calibri"/>
        </w:rPr>
        <w:t xml:space="preserve">Fear is a vision problem. In fact, I heard this quote this week: “Fear is faith in the enemy.” That's what it is. Sometimes we have faith in the wrong person. We need to have faith in the Lord, not in the enemy. </w:t>
      </w:r>
    </w:p>
    <w:p w14:paraId="214CE912" w14:textId="77777777" w:rsidR="00CE28CD" w:rsidRPr="00CE28CD" w:rsidRDefault="00CE28CD" w:rsidP="00CE28CD">
      <w:pPr>
        <w:spacing w:line="276" w:lineRule="auto"/>
        <w:rPr>
          <w:rFonts w:ascii="Calibri" w:hAnsi="Calibri"/>
        </w:rPr>
      </w:pPr>
    </w:p>
    <w:p w14:paraId="1E961848" w14:textId="77777777" w:rsidR="00CE28CD" w:rsidRPr="00CE28CD" w:rsidRDefault="00CE28CD" w:rsidP="00CE28CD">
      <w:pPr>
        <w:spacing w:line="276" w:lineRule="auto"/>
        <w:rPr>
          <w:rFonts w:ascii="Calibri" w:hAnsi="Calibri"/>
        </w:rPr>
      </w:pPr>
      <w:r w:rsidRPr="00CE28CD">
        <w:rPr>
          <w:rFonts w:ascii="Calibri" w:hAnsi="Calibri"/>
        </w:rPr>
        <w:t>It’s also been said that fear is faith that the enemy’s plans are going to happen. I see myself as a spoiler of the enemy's plans. I don't know about you. My goal is in faith to disrupt everything that the enemy has already planned and purposed to do. I want to be the spoiler. We want to bring faith into that equation to disrupt everything that he has planned.</w:t>
      </w:r>
    </w:p>
    <w:p w14:paraId="7F2E333B" w14:textId="77777777" w:rsidR="00CE28CD" w:rsidRPr="00CE28CD" w:rsidRDefault="00CE28CD" w:rsidP="00CE28CD">
      <w:pPr>
        <w:spacing w:line="276" w:lineRule="auto"/>
        <w:rPr>
          <w:rFonts w:ascii="Calibri" w:hAnsi="Calibri"/>
        </w:rPr>
      </w:pPr>
    </w:p>
    <w:p w14:paraId="2A705DAA" w14:textId="77777777" w:rsidR="00CE28CD" w:rsidRPr="00CE28CD" w:rsidRDefault="00CE28CD" w:rsidP="00CE28CD">
      <w:pPr>
        <w:spacing w:line="276" w:lineRule="auto"/>
        <w:rPr>
          <w:rFonts w:ascii="Calibri" w:hAnsi="Calibri"/>
        </w:rPr>
      </w:pPr>
      <w:r w:rsidRPr="00CE28CD">
        <w:rPr>
          <w:rFonts w:ascii="Calibri" w:hAnsi="Calibri"/>
        </w:rPr>
        <w:t xml:space="preserve">I'm bringing and I'm believing that God is going to do something amazing. Do you see it? </w:t>
      </w:r>
    </w:p>
    <w:p w14:paraId="33C606B8" w14:textId="77777777" w:rsidR="00CE28CD" w:rsidRPr="00CE28CD" w:rsidRDefault="00CE28CD" w:rsidP="00CE28CD">
      <w:pPr>
        <w:spacing w:line="276" w:lineRule="auto"/>
        <w:rPr>
          <w:rFonts w:ascii="Calibri" w:hAnsi="Calibri"/>
        </w:rPr>
      </w:pPr>
    </w:p>
    <w:p w14:paraId="4EFC9104" w14:textId="77777777" w:rsidR="00CE28CD" w:rsidRPr="00CE28CD" w:rsidRDefault="00CE28CD" w:rsidP="00CE28CD">
      <w:pPr>
        <w:spacing w:line="276" w:lineRule="auto"/>
        <w:rPr>
          <w:rFonts w:ascii="Calibri" w:hAnsi="Calibri"/>
        </w:rPr>
      </w:pPr>
      <w:r w:rsidRPr="00CE28CD">
        <w:rPr>
          <w:rFonts w:ascii="Calibri" w:hAnsi="Calibri"/>
        </w:rPr>
        <w:t xml:space="preserve">The faith of these individuals was a catalyst for this man who was blind. My faith cannot be a substitute for your faith. But my prayer is that my faith would motivate you, inspire you, and catapult you into the faith of your own. If you don't have any faith, maybe you can borrow some faith from somebody else. You can learn from their example until you can establish and get strong enough to have some faith of your own. It was the faith of these friends that brought this man to Jesus, and yet his world was rocked as he began to see what the Son of God wanted to do in his life. Do you see it? There is so much power that's here. </w:t>
      </w:r>
    </w:p>
    <w:p w14:paraId="4A542DEE" w14:textId="77777777" w:rsidR="00CE28CD" w:rsidRPr="00CE28CD" w:rsidRDefault="00CE28CD" w:rsidP="00CE28CD">
      <w:pPr>
        <w:spacing w:line="276" w:lineRule="auto"/>
        <w:rPr>
          <w:rFonts w:ascii="Calibri" w:hAnsi="Calibri"/>
        </w:rPr>
      </w:pPr>
    </w:p>
    <w:p w14:paraId="1A72D762" w14:textId="77777777" w:rsidR="00CE28CD" w:rsidRPr="00CE28CD" w:rsidRDefault="00CE28CD" w:rsidP="00CE28CD">
      <w:pPr>
        <w:spacing w:line="276" w:lineRule="auto"/>
        <w:rPr>
          <w:rFonts w:ascii="Calibri" w:hAnsi="Calibri"/>
        </w:rPr>
      </w:pPr>
      <w:r w:rsidRPr="00CE28CD">
        <w:rPr>
          <w:rFonts w:ascii="Calibri" w:hAnsi="Calibri"/>
        </w:rPr>
        <w:t>In Mark 8:23, Jesus took the blind man, led him out of the village, and spit on the man's eyes. Is that one of the most bizarre things you've ever seen before or heard of? Jesus spits on the guy. I can think of another gospel account where Jesus spits on the ground and make some mud and puts it on the guy's eyes. He spits on the guy. That is unusual.</w:t>
      </w:r>
    </w:p>
    <w:p w14:paraId="42BD8EDD" w14:textId="77777777" w:rsidR="00CE28CD" w:rsidRPr="00CE28CD" w:rsidRDefault="00CE28CD" w:rsidP="00CE28CD">
      <w:pPr>
        <w:spacing w:line="276" w:lineRule="auto"/>
        <w:rPr>
          <w:rFonts w:ascii="Calibri" w:hAnsi="Calibri"/>
        </w:rPr>
      </w:pPr>
    </w:p>
    <w:p w14:paraId="7D1E79F7" w14:textId="77777777" w:rsidR="00CE28CD" w:rsidRPr="00CE28CD" w:rsidRDefault="00CE28CD" w:rsidP="00CE28CD">
      <w:pPr>
        <w:spacing w:line="276" w:lineRule="auto"/>
        <w:rPr>
          <w:rFonts w:ascii="Calibri" w:hAnsi="Calibri"/>
        </w:rPr>
      </w:pPr>
      <w:r w:rsidRPr="00CE28CD">
        <w:rPr>
          <w:rFonts w:ascii="Calibri" w:hAnsi="Calibri"/>
        </w:rPr>
        <w:t xml:space="preserve">The moment that we believe that we know exactly how God is going to work in our lives and in the lives of other people is the moment we get it all wrong. God has a plan and a purpose for </w:t>
      </w:r>
      <w:r w:rsidRPr="00CE28CD">
        <w:rPr>
          <w:rFonts w:ascii="Calibri" w:hAnsi="Calibri"/>
        </w:rPr>
        <w:lastRenderedPageBreak/>
        <w:t xml:space="preserve">every individual. Every person's story is different from somebody else's. I believe that's why Jesus heals so many different people in so many different capacities. Sometimes Jesus just spoke a word and people were healed. Sometimes Jesus touched people, sometimes He didn't. Sometimes Jesus was close, sometimes He was far away. Sometimes Jesus spit on the ground, sometimes He spit on people. But every person has a unique story and journey as to where God is taking them. </w:t>
      </w:r>
    </w:p>
    <w:p w14:paraId="1539F617" w14:textId="77777777" w:rsidR="00CE28CD" w:rsidRPr="00CE28CD" w:rsidRDefault="00CE28CD" w:rsidP="00CE28CD">
      <w:pPr>
        <w:spacing w:line="276" w:lineRule="auto"/>
        <w:rPr>
          <w:rFonts w:ascii="Calibri" w:hAnsi="Calibri"/>
        </w:rPr>
      </w:pPr>
    </w:p>
    <w:p w14:paraId="6BA27F7C" w14:textId="77777777" w:rsidR="00CE28CD" w:rsidRPr="00CE28CD" w:rsidRDefault="00CE28CD" w:rsidP="00CE28CD">
      <w:pPr>
        <w:spacing w:line="276" w:lineRule="auto"/>
        <w:rPr>
          <w:rFonts w:ascii="Calibri" w:hAnsi="Calibri"/>
        </w:rPr>
      </w:pPr>
      <w:r w:rsidRPr="00CE28CD">
        <w:rPr>
          <w:rFonts w:ascii="Calibri" w:hAnsi="Calibri"/>
        </w:rPr>
        <w:t xml:space="preserve">We should not be envious of other people's story. We just need to say, “God, clarify my story so I can do what you have called me to do. Open my eyes, God. Do something miraculous in me.” </w:t>
      </w:r>
    </w:p>
    <w:p w14:paraId="54019B8D" w14:textId="77777777" w:rsidR="00CE28CD" w:rsidRPr="00CE28CD" w:rsidRDefault="00CE28CD" w:rsidP="00CE28CD">
      <w:pPr>
        <w:spacing w:line="276" w:lineRule="auto"/>
        <w:rPr>
          <w:rFonts w:ascii="Calibri" w:hAnsi="Calibri"/>
        </w:rPr>
      </w:pPr>
    </w:p>
    <w:p w14:paraId="309D5F01" w14:textId="77777777" w:rsidR="00C46C99" w:rsidRDefault="00CE28CD" w:rsidP="00CE28CD">
      <w:pPr>
        <w:spacing w:line="276" w:lineRule="auto"/>
        <w:rPr>
          <w:rFonts w:ascii="Calibri" w:hAnsi="Calibri"/>
        </w:rPr>
      </w:pPr>
      <w:r w:rsidRPr="00CE28CD">
        <w:rPr>
          <w:rFonts w:ascii="Calibri" w:hAnsi="Calibri"/>
        </w:rPr>
        <w:t xml:space="preserve">I love this text because Jesus takes the man by the hand. The man is walking in the dark. He can't see. Jesus has him by the hand and He starts to lead him. That's the beginning of the life of faith. </w:t>
      </w:r>
      <w:r w:rsidR="00C46C99">
        <w:rPr>
          <w:rFonts w:ascii="Calibri" w:hAnsi="Calibri"/>
        </w:rPr>
        <w:t>“</w:t>
      </w:r>
      <w:r w:rsidRPr="00CE28CD">
        <w:rPr>
          <w:rFonts w:ascii="Calibri" w:hAnsi="Calibri"/>
        </w:rPr>
        <w:t>I can't see yet, but I'm starting to follow Jesus</w:t>
      </w:r>
      <w:r w:rsidR="00C46C99">
        <w:rPr>
          <w:rFonts w:ascii="Calibri" w:hAnsi="Calibri"/>
        </w:rPr>
        <w:t>.</w:t>
      </w:r>
      <w:r w:rsidRPr="00CE28CD">
        <w:rPr>
          <w:rFonts w:ascii="Calibri" w:hAnsi="Calibri"/>
        </w:rPr>
        <w:t xml:space="preserve"> I'm starting to walk with Jesus. I'm starting to take those steps. I don't know where He's taking me. I don't know what He's doing. I can't see.</w:t>
      </w:r>
      <w:r w:rsidR="00C46C99">
        <w:rPr>
          <w:rFonts w:ascii="Calibri" w:hAnsi="Calibri"/>
        </w:rPr>
        <w:t>”</w:t>
      </w:r>
      <w:r w:rsidRPr="00CE28CD">
        <w:rPr>
          <w:rFonts w:ascii="Calibri" w:hAnsi="Calibri"/>
        </w:rPr>
        <w:t xml:space="preserve"> </w:t>
      </w:r>
    </w:p>
    <w:p w14:paraId="1591F552" w14:textId="77777777" w:rsidR="00C46C99" w:rsidRDefault="00C46C99" w:rsidP="00CE28CD">
      <w:pPr>
        <w:spacing w:line="276" w:lineRule="auto"/>
        <w:rPr>
          <w:rFonts w:ascii="Calibri" w:hAnsi="Calibri"/>
        </w:rPr>
      </w:pPr>
    </w:p>
    <w:p w14:paraId="3FBBD731" w14:textId="1DF9850C" w:rsidR="00CE28CD" w:rsidRPr="00CE28CD" w:rsidRDefault="00C46C99" w:rsidP="00CE28CD">
      <w:pPr>
        <w:spacing w:line="276" w:lineRule="auto"/>
        <w:rPr>
          <w:rFonts w:ascii="Calibri" w:hAnsi="Calibri"/>
        </w:rPr>
      </w:pPr>
      <w:r>
        <w:rPr>
          <w:rFonts w:ascii="Calibri" w:hAnsi="Calibri"/>
        </w:rPr>
        <w:t xml:space="preserve">The </w:t>
      </w:r>
      <w:r w:rsidR="00CE28CD" w:rsidRPr="00CE28CD">
        <w:rPr>
          <w:rFonts w:ascii="Calibri" w:hAnsi="Calibri"/>
        </w:rPr>
        <w:t>man</w:t>
      </w:r>
      <w:r>
        <w:rPr>
          <w:rFonts w:ascii="Calibri" w:hAnsi="Calibri"/>
        </w:rPr>
        <w:t xml:space="preserve"> i</w:t>
      </w:r>
      <w:r w:rsidR="00CE28CD" w:rsidRPr="00CE28CD">
        <w:rPr>
          <w:rFonts w:ascii="Calibri" w:hAnsi="Calibri"/>
        </w:rPr>
        <w:t>s walking in the dark</w:t>
      </w:r>
      <w:r>
        <w:rPr>
          <w:rFonts w:ascii="Calibri" w:hAnsi="Calibri"/>
        </w:rPr>
        <w:t>, but t</w:t>
      </w:r>
      <w:r w:rsidR="00CE28CD" w:rsidRPr="00CE28CD">
        <w:rPr>
          <w:rFonts w:ascii="Calibri" w:hAnsi="Calibri"/>
        </w:rPr>
        <w:t xml:space="preserve">here's a beautiful process that takes place here. He moves from darkness to “why are my friends taking me to this man named Jesus” to Jesus taking him by the hand and leading him in the darkness. Then he begins to see a little bit. Then he begins to see with 20/20 vision. There's a process that takes place. </w:t>
      </w:r>
    </w:p>
    <w:p w14:paraId="243B44A0" w14:textId="77777777" w:rsidR="00CE28CD" w:rsidRPr="00CE28CD" w:rsidRDefault="00CE28CD" w:rsidP="00CE28CD">
      <w:pPr>
        <w:spacing w:line="276" w:lineRule="auto"/>
        <w:rPr>
          <w:rFonts w:ascii="Calibri" w:hAnsi="Calibri"/>
        </w:rPr>
      </w:pPr>
    </w:p>
    <w:p w14:paraId="10C46F17" w14:textId="77777777" w:rsidR="00CE28CD" w:rsidRPr="00CE28CD" w:rsidRDefault="00CE28CD" w:rsidP="00CE28CD">
      <w:pPr>
        <w:spacing w:line="276" w:lineRule="auto"/>
        <w:rPr>
          <w:rFonts w:ascii="Calibri" w:hAnsi="Calibri"/>
        </w:rPr>
      </w:pPr>
      <w:r w:rsidRPr="00CE28CD">
        <w:rPr>
          <w:rFonts w:ascii="Calibri" w:hAnsi="Calibri"/>
        </w:rPr>
        <w:t xml:space="preserve">Our salvation in Christ is a one-time thing. It happens – </w:t>
      </w:r>
      <w:r w:rsidRPr="00CE28CD">
        <w:rPr>
          <w:rFonts w:ascii="Calibri" w:hAnsi="Calibri"/>
          <w:i/>
          <w:iCs/>
        </w:rPr>
        <w:t xml:space="preserve">boom. </w:t>
      </w:r>
      <w:r w:rsidRPr="00CE28CD">
        <w:rPr>
          <w:rFonts w:ascii="Calibri" w:hAnsi="Calibri"/>
        </w:rPr>
        <w:t xml:space="preserve">We either are or we aren't. But our ability to see in the Spirit and to see the things that God is doing in our lives is gradual. The more that we grow in Christ, the more that our vision grows, the more than our capacity to see continues to exceed and to mature and to advance as we walk with Him. </w:t>
      </w:r>
    </w:p>
    <w:p w14:paraId="5AE68B56" w14:textId="77777777" w:rsidR="00CE28CD" w:rsidRPr="00CE28CD" w:rsidRDefault="00CE28CD" w:rsidP="00CE28CD">
      <w:pPr>
        <w:spacing w:line="276" w:lineRule="auto"/>
        <w:rPr>
          <w:rFonts w:ascii="Calibri" w:hAnsi="Calibri"/>
        </w:rPr>
      </w:pPr>
    </w:p>
    <w:p w14:paraId="597C551B" w14:textId="77777777" w:rsidR="00CE28CD" w:rsidRPr="00CE28CD" w:rsidRDefault="00CE28CD" w:rsidP="00CE28CD">
      <w:pPr>
        <w:spacing w:line="276" w:lineRule="auto"/>
        <w:rPr>
          <w:rFonts w:ascii="Calibri" w:hAnsi="Calibri"/>
        </w:rPr>
      </w:pPr>
      <w:r w:rsidRPr="00CE28CD">
        <w:rPr>
          <w:rFonts w:ascii="Calibri" w:hAnsi="Calibri"/>
        </w:rPr>
        <w:t xml:space="preserve">Jesus that day began to focus on that man. It was almost as if there was no other person in the whole universe. Time stood still as Jesus cared for the individual concerns of this one man. That day, his life was forever changed. </w:t>
      </w:r>
    </w:p>
    <w:p w14:paraId="11D9D81C" w14:textId="77777777" w:rsidR="00CE28CD" w:rsidRPr="00CE28CD" w:rsidRDefault="00CE28CD" w:rsidP="00CE28CD">
      <w:pPr>
        <w:spacing w:line="276" w:lineRule="auto"/>
        <w:rPr>
          <w:rFonts w:ascii="Calibri" w:hAnsi="Calibri"/>
        </w:rPr>
      </w:pPr>
    </w:p>
    <w:p w14:paraId="09B74F6F" w14:textId="77777777" w:rsidR="00145081" w:rsidRDefault="00CE28CD" w:rsidP="00CE28CD">
      <w:pPr>
        <w:spacing w:line="276" w:lineRule="auto"/>
        <w:rPr>
          <w:rFonts w:ascii="Calibri" w:hAnsi="Calibri"/>
        </w:rPr>
      </w:pPr>
      <w:r w:rsidRPr="00CE28CD">
        <w:rPr>
          <w:rFonts w:ascii="Calibri" w:hAnsi="Calibri"/>
        </w:rPr>
        <w:t xml:space="preserve">We need to not get discouraged in the process. But we need to realize that as we grow, God's going to show us more and more. Some of you today are looking back five years from now and you're like, “Oh, that's what God was doing in my life.” You didn't see it at the time. It felt like you were walking in the darkness. But now your eyes have been opened a little bit more and you can see more clearly what God has been doing. </w:t>
      </w:r>
    </w:p>
    <w:p w14:paraId="380782C1" w14:textId="77777777" w:rsidR="00145081" w:rsidRDefault="00145081" w:rsidP="00CE28CD">
      <w:pPr>
        <w:spacing w:line="276" w:lineRule="auto"/>
        <w:rPr>
          <w:rFonts w:ascii="Calibri" w:hAnsi="Calibri"/>
        </w:rPr>
      </w:pPr>
    </w:p>
    <w:p w14:paraId="6D4461D7" w14:textId="586F11B7" w:rsidR="00CE28CD" w:rsidRPr="00CE28CD" w:rsidRDefault="00CE28CD" w:rsidP="00CE28CD">
      <w:pPr>
        <w:spacing w:line="276" w:lineRule="auto"/>
        <w:rPr>
          <w:rFonts w:ascii="Calibri" w:hAnsi="Calibri"/>
        </w:rPr>
      </w:pPr>
      <w:r w:rsidRPr="00CE28CD">
        <w:rPr>
          <w:rFonts w:ascii="Calibri" w:hAnsi="Calibri"/>
        </w:rPr>
        <w:lastRenderedPageBreak/>
        <w:t xml:space="preserve">Sometimes we want to quit in the middle of the darkness. Sometimes we want to quit when we get to that blurry vision stage. “I can't see clearly. I want to go back to the town. I want to leave Jesus. I want to get out.” No. Sometimes we just have to stay where we are and let Jesus guide us along the way. Each day He's teaching us, showing us, developing us, and doing great things in our lives, but it takes a little while. </w:t>
      </w:r>
    </w:p>
    <w:p w14:paraId="736A73BB" w14:textId="77777777" w:rsidR="00CE28CD" w:rsidRPr="00CE28CD" w:rsidRDefault="00CE28CD" w:rsidP="00CE28CD">
      <w:pPr>
        <w:spacing w:line="276" w:lineRule="auto"/>
        <w:rPr>
          <w:rFonts w:ascii="Calibri" w:hAnsi="Calibri"/>
        </w:rPr>
      </w:pPr>
    </w:p>
    <w:p w14:paraId="55E6CC3C" w14:textId="34A8D7BC" w:rsidR="00CE28CD" w:rsidRPr="00CE28CD" w:rsidRDefault="00CE28CD" w:rsidP="00CE28CD">
      <w:pPr>
        <w:spacing w:line="276" w:lineRule="auto"/>
        <w:rPr>
          <w:rFonts w:ascii="Calibri" w:hAnsi="Calibri"/>
        </w:rPr>
      </w:pPr>
      <w:r w:rsidRPr="00CE28CD">
        <w:rPr>
          <w:rFonts w:ascii="Calibri" w:hAnsi="Calibri"/>
        </w:rPr>
        <w:t>What happens when I bring and when I believe</w:t>
      </w:r>
      <w:r w:rsidR="00145081">
        <w:rPr>
          <w:rFonts w:ascii="Calibri" w:hAnsi="Calibri"/>
        </w:rPr>
        <w:t>?</w:t>
      </w:r>
      <w:r w:rsidRPr="00CE28CD">
        <w:rPr>
          <w:rFonts w:ascii="Calibri" w:hAnsi="Calibri"/>
        </w:rPr>
        <w:t xml:space="preserve"> Jesus enlightens. He opens those blind eyes. There's a divine partnership between us and God. God wants us to bring and to believe. God says, “You bring and believe; I'll take care of the rest.” </w:t>
      </w:r>
    </w:p>
    <w:p w14:paraId="12360B04" w14:textId="77777777" w:rsidR="00CE28CD" w:rsidRPr="00CE28CD" w:rsidRDefault="00CE28CD" w:rsidP="00CE28CD">
      <w:pPr>
        <w:spacing w:line="276" w:lineRule="auto"/>
        <w:rPr>
          <w:rFonts w:ascii="Calibri" w:hAnsi="Calibri"/>
        </w:rPr>
      </w:pPr>
    </w:p>
    <w:p w14:paraId="3E515D8A" w14:textId="77777777" w:rsidR="00CE28CD" w:rsidRPr="00CE28CD" w:rsidRDefault="00CE28CD" w:rsidP="00CE28CD">
      <w:pPr>
        <w:spacing w:line="276" w:lineRule="auto"/>
        <w:rPr>
          <w:rFonts w:ascii="Calibri" w:hAnsi="Calibri"/>
        </w:rPr>
      </w:pPr>
      <w:r w:rsidRPr="00CE28CD">
        <w:rPr>
          <w:rFonts w:ascii="Calibri" w:hAnsi="Calibri"/>
        </w:rPr>
        <w:t xml:space="preserve">When the friends got their friend to Jesus, they didn't have to do anything else. Jesus had it. Jesus took the man by the hand. But we need to be about bringing and believing so that Jesus can enlighten. We want to work together with the purposes of God. </w:t>
      </w:r>
    </w:p>
    <w:p w14:paraId="527E3CBE" w14:textId="77777777" w:rsidR="00CE28CD" w:rsidRPr="00CE28CD" w:rsidRDefault="00CE28CD" w:rsidP="00CE28CD">
      <w:pPr>
        <w:spacing w:line="276" w:lineRule="auto"/>
        <w:rPr>
          <w:rFonts w:ascii="Calibri" w:hAnsi="Calibri"/>
        </w:rPr>
      </w:pPr>
    </w:p>
    <w:p w14:paraId="4FED150C" w14:textId="77777777" w:rsidR="00CE28CD" w:rsidRPr="00CE28CD" w:rsidRDefault="00CE28CD" w:rsidP="00CE28CD">
      <w:pPr>
        <w:spacing w:line="276" w:lineRule="auto"/>
        <w:rPr>
          <w:rFonts w:ascii="Calibri" w:hAnsi="Calibri"/>
        </w:rPr>
      </w:pPr>
      <w:r w:rsidRPr="00CE28CD">
        <w:rPr>
          <w:rFonts w:ascii="Calibri" w:hAnsi="Calibri"/>
        </w:rPr>
        <w:t>“The man looked around and said, ‘I see people, but I can’t see them very clearly. They look like trees walking around.’ Then Jesus placed his hands on the man’s eyes again, and his eyes were opened. His sight was completely restored, and he could see everything clearly” (Mark 8:24-25).</w:t>
      </w:r>
    </w:p>
    <w:p w14:paraId="554D46E6" w14:textId="77777777" w:rsidR="00CE28CD" w:rsidRPr="00CE28CD" w:rsidRDefault="00CE28CD" w:rsidP="00CE28CD">
      <w:pPr>
        <w:spacing w:line="276" w:lineRule="auto"/>
        <w:rPr>
          <w:rFonts w:ascii="Calibri" w:hAnsi="Calibri"/>
        </w:rPr>
      </w:pPr>
    </w:p>
    <w:p w14:paraId="10A5C1B8" w14:textId="77777777" w:rsidR="00CE28CD" w:rsidRPr="00CE28CD" w:rsidRDefault="00CE28CD" w:rsidP="00CE28CD">
      <w:pPr>
        <w:spacing w:line="276" w:lineRule="auto"/>
        <w:rPr>
          <w:rFonts w:ascii="Calibri" w:hAnsi="Calibri"/>
        </w:rPr>
      </w:pPr>
      <w:r w:rsidRPr="00CE28CD">
        <w:rPr>
          <w:rFonts w:ascii="Calibri" w:hAnsi="Calibri"/>
        </w:rPr>
        <w:t xml:space="preserve">In Christ, we see our purpose more clearly. In Christ, we see hope more clearly. In Christ, we see our sin more clearly. In Christ, we see the world around us, we see hurting people more clearly. God, open our eyes. Do you see it? Do see what God is doing? </w:t>
      </w:r>
    </w:p>
    <w:p w14:paraId="4205735B" w14:textId="77777777" w:rsidR="00CE28CD" w:rsidRPr="00CE28CD" w:rsidRDefault="00CE28CD" w:rsidP="00CE28CD">
      <w:pPr>
        <w:spacing w:line="276" w:lineRule="auto"/>
        <w:rPr>
          <w:rFonts w:ascii="Calibri" w:hAnsi="Calibri"/>
        </w:rPr>
      </w:pPr>
    </w:p>
    <w:p w14:paraId="662736C8" w14:textId="77777777" w:rsidR="00CE28CD" w:rsidRPr="00CE28CD" w:rsidRDefault="00CE28CD" w:rsidP="00CE28CD">
      <w:pPr>
        <w:spacing w:line="276" w:lineRule="auto"/>
        <w:rPr>
          <w:rFonts w:ascii="Calibri" w:hAnsi="Calibri"/>
        </w:rPr>
      </w:pPr>
      <w:r w:rsidRPr="00CE28CD">
        <w:rPr>
          <w:rFonts w:ascii="Calibri" w:hAnsi="Calibri"/>
        </w:rPr>
        <w:t>Our prayer should be, “God, open my eyes so I can help other people find sight as well.”</w:t>
      </w:r>
    </w:p>
    <w:p w14:paraId="096D96DD" w14:textId="77777777" w:rsidR="00CE28CD" w:rsidRPr="00CE28CD" w:rsidRDefault="00CE28CD" w:rsidP="00CE28CD">
      <w:pPr>
        <w:spacing w:line="276" w:lineRule="auto"/>
        <w:rPr>
          <w:rFonts w:ascii="Calibri" w:hAnsi="Calibri"/>
        </w:rPr>
      </w:pPr>
    </w:p>
    <w:p w14:paraId="4C414798" w14:textId="77777777" w:rsidR="00CE28CD" w:rsidRPr="00CE28CD" w:rsidRDefault="00CE28CD" w:rsidP="00CE28CD">
      <w:pPr>
        <w:spacing w:line="276" w:lineRule="auto"/>
        <w:rPr>
          <w:rFonts w:ascii="Calibri" w:hAnsi="Calibri"/>
        </w:rPr>
      </w:pPr>
      <w:r w:rsidRPr="00CE28CD">
        <w:rPr>
          <w:rFonts w:ascii="Calibri" w:hAnsi="Calibri"/>
        </w:rPr>
        <w:t xml:space="preserve">How will He break the addiction? Bringing friends to Christ. This guy's addicted. How's that going to work? Let's just get people to Jesus and let God work. We think we need to have all the answers sometimes. “This marriage is really struggling and I don't know what to tell him, so I better just not say anything.” No. What we need to do is get hurting people to Jesus and let Jesus figure out what to do. He's a lot better at that in the first place. </w:t>
      </w:r>
    </w:p>
    <w:p w14:paraId="7F646B9B" w14:textId="77777777" w:rsidR="00CE28CD" w:rsidRPr="00CE28CD" w:rsidRDefault="00CE28CD" w:rsidP="00CE28CD">
      <w:pPr>
        <w:spacing w:line="276" w:lineRule="auto"/>
        <w:rPr>
          <w:rFonts w:ascii="Calibri" w:hAnsi="Calibri"/>
        </w:rPr>
      </w:pPr>
    </w:p>
    <w:p w14:paraId="4A810DE6" w14:textId="77777777" w:rsidR="00CE28CD" w:rsidRPr="00CE28CD" w:rsidRDefault="00CE28CD" w:rsidP="00CE28CD">
      <w:pPr>
        <w:spacing w:line="276" w:lineRule="auto"/>
        <w:rPr>
          <w:rFonts w:ascii="Calibri" w:hAnsi="Calibri"/>
        </w:rPr>
      </w:pPr>
      <w:r w:rsidRPr="00CE28CD">
        <w:rPr>
          <w:rFonts w:ascii="Calibri" w:hAnsi="Calibri"/>
        </w:rPr>
        <w:t xml:space="preserve">We're bringing those hurting people. We don't have all the answers. We don't know all that we need to do. I just know I need to get my friend to Jesus and then we'll see what Jesus does. That needs to be our spirit and our attitude. This is what the friends did. </w:t>
      </w:r>
    </w:p>
    <w:p w14:paraId="53FEFC4E" w14:textId="77777777" w:rsidR="00CE28CD" w:rsidRPr="00CE28CD" w:rsidRDefault="00CE28CD" w:rsidP="00CE28CD">
      <w:pPr>
        <w:spacing w:line="276" w:lineRule="auto"/>
        <w:rPr>
          <w:rFonts w:ascii="Calibri" w:hAnsi="Calibri"/>
        </w:rPr>
      </w:pPr>
    </w:p>
    <w:p w14:paraId="78222EAC" w14:textId="77777777" w:rsidR="00CE28CD" w:rsidRPr="00CE28CD" w:rsidRDefault="00CE28CD" w:rsidP="00CE28CD">
      <w:pPr>
        <w:spacing w:line="276" w:lineRule="auto"/>
        <w:rPr>
          <w:rFonts w:ascii="Calibri" w:hAnsi="Calibri"/>
        </w:rPr>
      </w:pPr>
      <w:r w:rsidRPr="00CE28CD">
        <w:rPr>
          <w:rFonts w:ascii="Calibri" w:hAnsi="Calibri"/>
        </w:rPr>
        <w:t xml:space="preserve">It took those two touches. Jesus is also completely unpredictable. A reason that Jesus healed this man in this way, I think, is to remind us that God is not a formula. If Jesus healed every </w:t>
      </w:r>
      <w:r w:rsidRPr="00CE28CD">
        <w:rPr>
          <w:rFonts w:ascii="Calibri" w:hAnsi="Calibri"/>
        </w:rPr>
        <w:lastRenderedPageBreak/>
        <w:t xml:space="preserve">person in the gospels the exact same way, we would think it was a three-step process. If I do x, y, and z, then God will do this. I'm going to plug into the formula. No. </w:t>
      </w:r>
    </w:p>
    <w:p w14:paraId="526583BB" w14:textId="77777777" w:rsidR="00CE28CD" w:rsidRPr="00CE28CD" w:rsidRDefault="00CE28CD" w:rsidP="00CE28CD">
      <w:pPr>
        <w:spacing w:line="276" w:lineRule="auto"/>
        <w:rPr>
          <w:rFonts w:ascii="Calibri" w:hAnsi="Calibri"/>
        </w:rPr>
      </w:pPr>
    </w:p>
    <w:p w14:paraId="1B7B7188" w14:textId="77777777" w:rsidR="00CE28CD" w:rsidRPr="00CE28CD" w:rsidRDefault="00CE28CD" w:rsidP="00CE28CD">
      <w:pPr>
        <w:spacing w:line="276" w:lineRule="auto"/>
        <w:rPr>
          <w:rFonts w:ascii="Calibri" w:hAnsi="Calibri"/>
        </w:rPr>
      </w:pPr>
      <w:r w:rsidRPr="00CE28CD">
        <w:rPr>
          <w:rFonts w:ascii="Calibri" w:hAnsi="Calibri"/>
        </w:rPr>
        <w:t>Opening blind eyes is about a relationship. It's about a person, not a process. God wants us to fall in love with the person, not with the process. We serve and we honor Jesus. We love Jesus, not what Jesus does. We come to him today and we say, “God, open my blind eyes. God, whatever you want to do, work in my life.” God is not in a box. God is not a formula. God is always doing new and unusual things that we don't see.</w:t>
      </w:r>
    </w:p>
    <w:p w14:paraId="69BF24A7" w14:textId="77777777" w:rsidR="00CE28CD" w:rsidRPr="00CE28CD" w:rsidRDefault="00CE28CD" w:rsidP="00CE28CD">
      <w:pPr>
        <w:spacing w:line="276" w:lineRule="auto"/>
        <w:rPr>
          <w:rFonts w:ascii="Calibri" w:hAnsi="Calibri"/>
        </w:rPr>
      </w:pPr>
    </w:p>
    <w:p w14:paraId="64EE07FD" w14:textId="7E8C8B11" w:rsidR="00CE28CD" w:rsidRPr="00CE28CD" w:rsidRDefault="00CE28CD" w:rsidP="00CE28CD">
      <w:pPr>
        <w:spacing w:line="276" w:lineRule="auto"/>
        <w:rPr>
          <w:rFonts w:ascii="Calibri" w:hAnsi="Calibri"/>
        </w:rPr>
      </w:pPr>
      <w:r w:rsidRPr="00CE28CD">
        <w:rPr>
          <w:rFonts w:ascii="Calibri" w:hAnsi="Calibri"/>
        </w:rPr>
        <w:t>This fall we're not sending out a postcard. You guys are the postcard. We've been sending those postcards out, inviting all the people to church. It's been awesome. It's great. We love postcards. But I love what God's going to do in our family through the invitation of bringing friends to church this fall. That's what we're going to do. We're opening our new facility for new families to come in. We're kicking off this new sermon series, “Boombox.” We're going to have a ton of fun. It's going to be a very creative series, but very powerful. I can tell you that. We're going to turn up God's volume in our life. It’s going to be a great time of spiritual growth and advancement of God's kingdom and the things that He wants to do. I hope that you will join us on this journey</w:t>
      </w:r>
      <w:r w:rsidR="00145081">
        <w:rPr>
          <w:rFonts w:ascii="Calibri" w:hAnsi="Calibri"/>
        </w:rPr>
        <w:t xml:space="preserve"> </w:t>
      </w:r>
      <w:r w:rsidRPr="00CE28CD">
        <w:rPr>
          <w:rFonts w:ascii="Calibri" w:hAnsi="Calibri"/>
        </w:rPr>
        <w:t xml:space="preserve">this fall of impacting people, changing lives, and seeing blind eyes open. Do you see it? </w:t>
      </w:r>
    </w:p>
    <w:p w14:paraId="1AB54F47" w14:textId="77777777" w:rsidR="00CE28CD" w:rsidRPr="00CE28CD" w:rsidRDefault="00CE28CD" w:rsidP="00CE28CD">
      <w:pPr>
        <w:spacing w:line="276" w:lineRule="auto"/>
        <w:rPr>
          <w:rFonts w:ascii="Calibri" w:hAnsi="Calibri"/>
        </w:rPr>
      </w:pPr>
    </w:p>
    <w:p w14:paraId="38AF0C84" w14:textId="77777777" w:rsidR="00CE28CD" w:rsidRPr="00CE28CD" w:rsidRDefault="00CE28CD" w:rsidP="00CE28CD">
      <w:pPr>
        <w:spacing w:line="276" w:lineRule="auto"/>
        <w:rPr>
          <w:rFonts w:ascii="Calibri" w:hAnsi="Calibri"/>
        </w:rPr>
      </w:pPr>
      <w:r w:rsidRPr="00CE28CD">
        <w:rPr>
          <w:rFonts w:ascii="Calibri" w:hAnsi="Calibri"/>
        </w:rPr>
        <w:br w:type="page"/>
      </w:r>
    </w:p>
    <w:p w14:paraId="2E8006DC" w14:textId="77777777" w:rsidR="00CE28CD" w:rsidRPr="00CE28CD" w:rsidRDefault="00CE28CD" w:rsidP="00CE28CD">
      <w:pPr>
        <w:spacing w:line="276" w:lineRule="auto"/>
        <w:rPr>
          <w:rFonts w:ascii="Calibri" w:hAnsi="Calibri"/>
          <w:b/>
          <w:bCs/>
          <w:sz w:val="28"/>
          <w:szCs w:val="28"/>
          <w:u w:val="single"/>
        </w:rPr>
      </w:pPr>
      <w:r w:rsidRPr="00CE28CD">
        <w:rPr>
          <w:rFonts w:ascii="Calibri" w:hAnsi="Calibri"/>
          <w:b/>
          <w:bCs/>
          <w:sz w:val="28"/>
          <w:szCs w:val="28"/>
          <w:u w:val="single"/>
        </w:rPr>
        <w:lastRenderedPageBreak/>
        <w:t>OUTLINE</w:t>
      </w:r>
    </w:p>
    <w:p w14:paraId="0093F6C6" w14:textId="77777777" w:rsidR="00CE28CD" w:rsidRPr="00CE28CD" w:rsidRDefault="00CE28CD" w:rsidP="00CE28CD">
      <w:pPr>
        <w:spacing w:line="276" w:lineRule="auto"/>
        <w:rPr>
          <w:rFonts w:ascii="Calibri" w:hAnsi="Calibri"/>
          <w:b/>
          <w:bCs/>
          <w:u w:val="single"/>
        </w:rPr>
      </w:pPr>
    </w:p>
    <w:p w14:paraId="476EBD08" w14:textId="77777777" w:rsidR="00CE28CD" w:rsidRPr="00CE28CD" w:rsidRDefault="00CE28CD" w:rsidP="00CE28CD">
      <w:pPr>
        <w:spacing w:line="276" w:lineRule="auto"/>
        <w:rPr>
          <w:rFonts w:ascii="Calibri" w:hAnsi="Calibri"/>
        </w:rPr>
      </w:pPr>
      <w:r w:rsidRPr="00CE28CD">
        <w:rPr>
          <w:rFonts w:ascii="Calibri" w:hAnsi="Calibri"/>
        </w:rPr>
        <w:t>“When they arrived at Bethsaida, some people brought a blind man to Jesus, and they begged him to touch the man and heal him. </w:t>
      </w:r>
      <w:r w:rsidRPr="00CE28CD">
        <w:rPr>
          <w:rFonts w:ascii="Calibri" w:hAnsi="Calibri"/>
          <w:b/>
          <w:bCs/>
          <w:vertAlign w:val="superscript"/>
        </w:rPr>
        <w:t> </w:t>
      </w:r>
      <w:r w:rsidRPr="00CE28CD">
        <w:rPr>
          <w:rFonts w:ascii="Calibri" w:hAnsi="Calibri"/>
        </w:rPr>
        <w:t>Jesus took the blind man by the hand and led him out of the village. Then, spitting on the man’s eyes, he laid his hands on him and asked, ‘Can you see anything now?’ The man looked around. ‘Yes,’ he said, ‘I see people, but I can’t see them very clearly. They look like trees walking around.’</w:t>
      </w:r>
      <w:r w:rsidRPr="00CE28CD">
        <w:rPr>
          <w:rFonts w:ascii="Calibri" w:hAnsi="Calibri"/>
          <w:b/>
          <w:bCs/>
          <w:vertAlign w:val="superscript"/>
        </w:rPr>
        <w:t> </w:t>
      </w:r>
      <w:r w:rsidRPr="00CE28CD">
        <w:rPr>
          <w:rFonts w:ascii="Calibri" w:hAnsi="Calibri"/>
        </w:rPr>
        <w:t>Then Jesus placed his hands on the man’s eyes again, and his eyes were opened. His sight was completely restored, and he could see everything clearly.”</w:t>
      </w:r>
    </w:p>
    <w:p w14:paraId="7E56B119" w14:textId="77777777" w:rsidR="00CE28CD" w:rsidRPr="00CE28CD" w:rsidRDefault="00CE28CD" w:rsidP="00CE28CD">
      <w:pPr>
        <w:spacing w:line="276" w:lineRule="auto"/>
        <w:rPr>
          <w:rFonts w:ascii="Calibri" w:hAnsi="Calibri"/>
        </w:rPr>
      </w:pPr>
      <w:r w:rsidRPr="00CE28CD">
        <w:rPr>
          <w:rFonts w:ascii="Calibri" w:hAnsi="Calibri"/>
        </w:rPr>
        <w:t>Mark 8:22-25 (NLT)</w:t>
      </w:r>
    </w:p>
    <w:p w14:paraId="5ED5058A" w14:textId="77777777" w:rsidR="00CE28CD" w:rsidRPr="00CE28CD" w:rsidRDefault="00CE28CD" w:rsidP="00CE28CD">
      <w:pPr>
        <w:spacing w:line="276" w:lineRule="auto"/>
        <w:rPr>
          <w:rFonts w:ascii="Calibri" w:hAnsi="Calibri"/>
        </w:rPr>
      </w:pPr>
    </w:p>
    <w:p w14:paraId="2D4269E8" w14:textId="77777777" w:rsidR="00CE28CD" w:rsidRPr="00CE28CD" w:rsidRDefault="00CE28CD" w:rsidP="00CE28CD">
      <w:pPr>
        <w:spacing w:line="276" w:lineRule="auto"/>
        <w:rPr>
          <w:rFonts w:ascii="Calibri" w:hAnsi="Calibri"/>
          <w:i/>
          <w:iCs/>
        </w:rPr>
      </w:pPr>
      <w:r w:rsidRPr="00CE28CD">
        <w:rPr>
          <w:rFonts w:ascii="Calibri" w:hAnsi="Calibri"/>
          <w:i/>
          <w:iCs/>
        </w:rPr>
        <w:t>Helping people find spiritual sight requires…</w:t>
      </w:r>
    </w:p>
    <w:p w14:paraId="67E5BCE6" w14:textId="77777777" w:rsidR="00CE28CD" w:rsidRPr="00CE28CD" w:rsidRDefault="00CE28CD" w:rsidP="00CE28CD">
      <w:pPr>
        <w:spacing w:line="276" w:lineRule="auto"/>
        <w:rPr>
          <w:rFonts w:ascii="Calibri" w:hAnsi="Calibri"/>
          <w:i/>
          <w:iCs/>
        </w:rPr>
      </w:pPr>
    </w:p>
    <w:p w14:paraId="738CB8AA" w14:textId="77777777" w:rsidR="00CE28CD" w:rsidRPr="00CE28CD" w:rsidRDefault="00CE28CD" w:rsidP="00CE28CD">
      <w:pPr>
        <w:spacing w:line="276" w:lineRule="auto"/>
        <w:rPr>
          <w:rFonts w:ascii="Calibri" w:hAnsi="Calibri"/>
          <w:b/>
          <w:bCs/>
        </w:rPr>
      </w:pPr>
      <w:r w:rsidRPr="00CE28CD">
        <w:rPr>
          <w:rFonts w:ascii="Calibri" w:hAnsi="Calibri"/>
          <w:b/>
          <w:bCs/>
        </w:rPr>
        <w:t>1. Bringing</w:t>
      </w:r>
    </w:p>
    <w:p w14:paraId="78954E49" w14:textId="77777777" w:rsidR="00CE28CD" w:rsidRPr="00CE28CD" w:rsidRDefault="00CE28CD" w:rsidP="00CE28CD">
      <w:pPr>
        <w:spacing w:line="276" w:lineRule="auto"/>
        <w:rPr>
          <w:rFonts w:ascii="Calibri" w:hAnsi="Calibri"/>
        </w:rPr>
      </w:pPr>
    </w:p>
    <w:p w14:paraId="12E94287" w14:textId="77777777" w:rsidR="00CE28CD" w:rsidRPr="00CE28CD" w:rsidRDefault="00CE28CD" w:rsidP="00CE28CD">
      <w:pPr>
        <w:spacing w:line="276" w:lineRule="auto"/>
        <w:rPr>
          <w:rFonts w:ascii="Calibri" w:hAnsi="Calibri"/>
        </w:rPr>
      </w:pPr>
      <w:r w:rsidRPr="00CE28CD">
        <w:rPr>
          <w:rFonts w:ascii="Calibri" w:hAnsi="Calibri"/>
        </w:rPr>
        <w:t>“When they arrived at Bethsaida, some people brought a blind man to Jesus, and they begged him to touch the man and heal him.”</w:t>
      </w:r>
    </w:p>
    <w:p w14:paraId="19AA0033" w14:textId="77777777" w:rsidR="00CE28CD" w:rsidRPr="00CE28CD" w:rsidRDefault="00CE28CD" w:rsidP="00CE28CD">
      <w:pPr>
        <w:spacing w:line="276" w:lineRule="auto"/>
        <w:rPr>
          <w:rFonts w:ascii="Calibri" w:hAnsi="Calibri"/>
        </w:rPr>
      </w:pPr>
      <w:r w:rsidRPr="00CE28CD">
        <w:rPr>
          <w:rFonts w:ascii="Calibri" w:hAnsi="Calibri"/>
        </w:rPr>
        <w:t>Mark 8:22 (NLT)</w:t>
      </w:r>
    </w:p>
    <w:p w14:paraId="29D65F1F" w14:textId="77777777" w:rsidR="00CE28CD" w:rsidRPr="00CE28CD" w:rsidRDefault="00CE28CD" w:rsidP="00CE28CD">
      <w:pPr>
        <w:spacing w:line="276" w:lineRule="auto"/>
        <w:rPr>
          <w:rFonts w:ascii="Calibri" w:hAnsi="Calibri"/>
        </w:rPr>
      </w:pPr>
    </w:p>
    <w:p w14:paraId="200C03C0" w14:textId="77777777" w:rsidR="00CE28CD" w:rsidRPr="00CE28CD" w:rsidRDefault="00CE28CD" w:rsidP="00CE28CD">
      <w:pPr>
        <w:spacing w:line="276" w:lineRule="auto"/>
        <w:rPr>
          <w:rFonts w:ascii="Calibri" w:hAnsi="Calibri"/>
          <w:b/>
          <w:bCs/>
        </w:rPr>
      </w:pPr>
      <w:r w:rsidRPr="00CE28CD">
        <w:rPr>
          <w:rFonts w:ascii="Calibri" w:hAnsi="Calibri"/>
          <w:b/>
          <w:bCs/>
        </w:rPr>
        <w:t>2. Believing</w:t>
      </w:r>
    </w:p>
    <w:p w14:paraId="07F8AE47" w14:textId="77777777" w:rsidR="00CE28CD" w:rsidRPr="00CE28CD" w:rsidRDefault="00CE28CD" w:rsidP="00CE28CD">
      <w:pPr>
        <w:spacing w:line="276" w:lineRule="auto"/>
        <w:rPr>
          <w:rFonts w:ascii="Calibri" w:hAnsi="Calibri"/>
        </w:rPr>
      </w:pPr>
    </w:p>
    <w:p w14:paraId="6A427EE1" w14:textId="77777777" w:rsidR="00CE28CD" w:rsidRPr="00CE28CD" w:rsidRDefault="00CE28CD" w:rsidP="00CE28CD">
      <w:pPr>
        <w:spacing w:line="276" w:lineRule="auto"/>
        <w:rPr>
          <w:rFonts w:ascii="Calibri" w:hAnsi="Calibri"/>
        </w:rPr>
      </w:pPr>
      <w:r w:rsidRPr="00CE28CD">
        <w:rPr>
          <w:rFonts w:ascii="Calibri" w:hAnsi="Calibri"/>
        </w:rPr>
        <w:t>“When they arrived at Bethsaida, some people brought a blind man to Jesus, and they begged him to touch the man and heal him.”</w:t>
      </w:r>
    </w:p>
    <w:p w14:paraId="140A7A92" w14:textId="77777777" w:rsidR="00CE28CD" w:rsidRPr="00CE28CD" w:rsidRDefault="00CE28CD" w:rsidP="00CE28CD">
      <w:pPr>
        <w:spacing w:line="276" w:lineRule="auto"/>
        <w:rPr>
          <w:rFonts w:ascii="Calibri" w:hAnsi="Calibri"/>
        </w:rPr>
      </w:pPr>
      <w:r w:rsidRPr="00CE28CD">
        <w:rPr>
          <w:rFonts w:ascii="Calibri" w:hAnsi="Calibri"/>
        </w:rPr>
        <w:t>Mark 8:22 (NLT)</w:t>
      </w:r>
    </w:p>
    <w:p w14:paraId="710CFE0A" w14:textId="77777777" w:rsidR="00CE28CD" w:rsidRPr="00CE28CD" w:rsidRDefault="00CE28CD" w:rsidP="00CE28CD">
      <w:pPr>
        <w:spacing w:line="276" w:lineRule="auto"/>
        <w:rPr>
          <w:rFonts w:ascii="Calibri" w:hAnsi="Calibri"/>
        </w:rPr>
      </w:pPr>
    </w:p>
    <w:p w14:paraId="1A7ABF05" w14:textId="77777777" w:rsidR="00CE28CD" w:rsidRPr="00CE28CD" w:rsidRDefault="00CE28CD" w:rsidP="00CE28CD">
      <w:pPr>
        <w:spacing w:line="276" w:lineRule="auto"/>
        <w:rPr>
          <w:rFonts w:ascii="Calibri" w:hAnsi="Calibri"/>
        </w:rPr>
      </w:pPr>
      <w:r w:rsidRPr="00CE28CD">
        <w:rPr>
          <w:rFonts w:ascii="Calibri" w:hAnsi="Calibri"/>
        </w:rPr>
        <w:t>“The man looked around. ‘Yes,’ he said, ‘I see people, but I can’t see them very clearly. They look like trees walking around.’ Then Jesus placed his hands on the man’s eyes again, and his eyes were opened. His sight was completely restored, and he could see everything clearly.”</w:t>
      </w:r>
    </w:p>
    <w:p w14:paraId="71FEE02E" w14:textId="77777777" w:rsidR="00CE28CD" w:rsidRPr="00CE28CD" w:rsidRDefault="00CE28CD" w:rsidP="00CE28CD">
      <w:pPr>
        <w:spacing w:line="276" w:lineRule="auto"/>
        <w:rPr>
          <w:rFonts w:ascii="Calibri" w:hAnsi="Calibri"/>
        </w:rPr>
      </w:pPr>
      <w:r w:rsidRPr="00CE28CD">
        <w:rPr>
          <w:rFonts w:ascii="Calibri" w:hAnsi="Calibri"/>
        </w:rPr>
        <w:t>Mark 8:24-25 (NLT)</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3A45" w14:textId="77777777" w:rsidR="009C6E83" w:rsidRDefault="009C6E83">
      <w:r>
        <w:separator/>
      </w:r>
    </w:p>
  </w:endnote>
  <w:endnote w:type="continuationSeparator" w:id="0">
    <w:p w14:paraId="733E4FE1" w14:textId="77777777" w:rsidR="009C6E83" w:rsidRDefault="009C6E83">
      <w:r>
        <w:continuationSeparator/>
      </w:r>
    </w:p>
  </w:endnote>
  <w:endnote w:type="continuationNotice" w:id="1">
    <w:p w14:paraId="56EE98BE" w14:textId="77777777" w:rsidR="009C6E83" w:rsidRDefault="009C6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118D" w14:textId="77777777" w:rsidR="00F97011" w:rsidRDefault="00F97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71F1A5E" w:rsidR="000D064C" w:rsidRPr="00E001F4" w:rsidRDefault="00A11D21" w:rsidP="00A11D21">
    <w:pPr>
      <w:pStyle w:val="Footer"/>
      <w:rPr>
        <w:rFonts w:ascii="Calibri" w:hAnsi="Calibri"/>
      </w:rPr>
    </w:pPr>
    <w:r>
      <w:rPr>
        <w:rFonts w:ascii="Calibri" w:hAnsi="Calibri"/>
        <w:b/>
        <w:bCs/>
      </w:rPr>
      <w:tab/>
    </w:r>
    <w:r w:rsidR="00CE28CD">
      <w:rPr>
        <w:rFonts w:ascii="Calibri" w:hAnsi="Calibri"/>
        <w:b/>
        <w:bCs/>
      </w:rPr>
      <w:t>Do You See It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57DB" w14:textId="77777777" w:rsidR="00F97011" w:rsidRDefault="00F97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BFA1" w14:textId="77777777" w:rsidR="009C6E83" w:rsidRDefault="009C6E83">
      <w:r>
        <w:separator/>
      </w:r>
    </w:p>
  </w:footnote>
  <w:footnote w:type="continuationSeparator" w:id="0">
    <w:p w14:paraId="1D982F1F" w14:textId="77777777" w:rsidR="009C6E83" w:rsidRDefault="009C6E83">
      <w:r>
        <w:continuationSeparator/>
      </w:r>
    </w:p>
  </w:footnote>
  <w:footnote w:type="continuationNotice" w:id="1">
    <w:p w14:paraId="2D42B17D" w14:textId="77777777" w:rsidR="009C6E83" w:rsidRDefault="009C6E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20DD4"/>
    <w:rsid w:val="00130014"/>
    <w:rsid w:val="001307E2"/>
    <w:rsid w:val="0013422B"/>
    <w:rsid w:val="00134671"/>
    <w:rsid w:val="00135D5D"/>
    <w:rsid w:val="00144288"/>
    <w:rsid w:val="00145081"/>
    <w:rsid w:val="001461B1"/>
    <w:rsid w:val="00171BD1"/>
    <w:rsid w:val="001822A0"/>
    <w:rsid w:val="00185CA0"/>
    <w:rsid w:val="001903F1"/>
    <w:rsid w:val="001A2F4C"/>
    <w:rsid w:val="001A3BD3"/>
    <w:rsid w:val="001A4038"/>
    <w:rsid w:val="001C6DAF"/>
    <w:rsid w:val="001E3993"/>
    <w:rsid w:val="001F2E97"/>
    <w:rsid w:val="001F736C"/>
    <w:rsid w:val="00207298"/>
    <w:rsid w:val="002252B6"/>
    <w:rsid w:val="002255D9"/>
    <w:rsid w:val="002358DC"/>
    <w:rsid w:val="00236AB3"/>
    <w:rsid w:val="00255946"/>
    <w:rsid w:val="00274BB9"/>
    <w:rsid w:val="00276348"/>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EA2"/>
    <w:rsid w:val="003B4BBB"/>
    <w:rsid w:val="003C695F"/>
    <w:rsid w:val="003D2E36"/>
    <w:rsid w:val="003E0C7C"/>
    <w:rsid w:val="003E3313"/>
    <w:rsid w:val="003E6080"/>
    <w:rsid w:val="003F23DC"/>
    <w:rsid w:val="003F6FC6"/>
    <w:rsid w:val="00403663"/>
    <w:rsid w:val="00404A59"/>
    <w:rsid w:val="0042042A"/>
    <w:rsid w:val="00420C1C"/>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C5138"/>
    <w:rsid w:val="005D45B6"/>
    <w:rsid w:val="005E1B8C"/>
    <w:rsid w:val="005E3D64"/>
    <w:rsid w:val="005E7A87"/>
    <w:rsid w:val="0062720A"/>
    <w:rsid w:val="00631CBE"/>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4F39"/>
    <w:rsid w:val="006E77E6"/>
    <w:rsid w:val="00702914"/>
    <w:rsid w:val="00713848"/>
    <w:rsid w:val="007276E1"/>
    <w:rsid w:val="007630E7"/>
    <w:rsid w:val="00791189"/>
    <w:rsid w:val="007960BA"/>
    <w:rsid w:val="007A6325"/>
    <w:rsid w:val="007C5C95"/>
    <w:rsid w:val="007E1319"/>
    <w:rsid w:val="007F2877"/>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6E83"/>
    <w:rsid w:val="009D293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E702F"/>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46C99"/>
    <w:rsid w:val="00C64E5E"/>
    <w:rsid w:val="00C67DA9"/>
    <w:rsid w:val="00C80B1C"/>
    <w:rsid w:val="00C86674"/>
    <w:rsid w:val="00CB2F64"/>
    <w:rsid w:val="00CC7FC1"/>
    <w:rsid w:val="00CD108B"/>
    <w:rsid w:val="00CD5C4A"/>
    <w:rsid w:val="00CE28CD"/>
    <w:rsid w:val="00CE52CA"/>
    <w:rsid w:val="00CE6359"/>
    <w:rsid w:val="00CF45D3"/>
    <w:rsid w:val="00CF7248"/>
    <w:rsid w:val="00D16B5F"/>
    <w:rsid w:val="00D17448"/>
    <w:rsid w:val="00D2027F"/>
    <w:rsid w:val="00D21495"/>
    <w:rsid w:val="00D220DB"/>
    <w:rsid w:val="00D22877"/>
    <w:rsid w:val="00D22EE5"/>
    <w:rsid w:val="00D3614E"/>
    <w:rsid w:val="00D373B7"/>
    <w:rsid w:val="00D44685"/>
    <w:rsid w:val="00D46BAD"/>
    <w:rsid w:val="00D6624D"/>
    <w:rsid w:val="00D80D10"/>
    <w:rsid w:val="00D82CF1"/>
    <w:rsid w:val="00D86340"/>
    <w:rsid w:val="00D91F73"/>
    <w:rsid w:val="00D9240C"/>
    <w:rsid w:val="00D92F29"/>
    <w:rsid w:val="00DA0349"/>
    <w:rsid w:val="00DA7996"/>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97011"/>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30</TotalTime>
  <Pages>13</Pages>
  <Words>4455</Words>
  <Characters>25395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2023-01-17T21:10:00Z</cp:lastPrinted>
  <dcterms:created xsi:type="dcterms:W3CDTF">2023-04-05T15:24:00Z</dcterms:created>
  <dcterms:modified xsi:type="dcterms:W3CDTF">2023-04-05T17:36:00Z</dcterms:modified>
  <cp:category/>
</cp:coreProperties>
</file>